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89D" w:rsidRPr="003A2132" w:rsidRDefault="00FA304C" w:rsidP="00C338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132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  <w:r w:rsidR="00C3389D" w:rsidRPr="003A21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4850" w:type="dxa"/>
        <w:tblLook w:val="04A0"/>
      </w:tblPr>
      <w:tblGrid>
        <w:gridCol w:w="656"/>
        <w:gridCol w:w="42"/>
        <w:gridCol w:w="3293"/>
        <w:gridCol w:w="3261"/>
        <w:gridCol w:w="3877"/>
        <w:gridCol w:w="1785"/>
        <w:gridCol w:w="15"/>
        <w:gridCol w:w="15"/>
        <w:gridCol w:w="64"/>
        <w:gridCol w:w="1842"/>
      </w:tblGrid>
      <w:tr w:rsidR="00612A81" w:rsidRPr="003A2132" w:rsidTr="00064CB8">
        <w:trPr>
          <w:cantSplit/>
          <w:trHeight w:val="1134"/>
        </w:trPr>
        <w:tc>
          <w:tcPr>
            <w:tcW w:w="698" w:type="dxa"/>
            <w:gridSpan w:val="2"/>
          </w:tcPr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293" w:type="dxa"/>
          </w:tcPr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612A81" w:rsidRPr="003A2132" w:rsidRDefault="00612A81" w:rsidP="00527B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12A81" w:rsidRPr="003A2132" w:rsidRDefault="00612A81" w:rsidP="00244C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   понятия</w:t>
            </w: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77" w:type="dxa"/>
          </w:tcPr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Планируемые результаты</w:t>
            </w:r>
          </w:p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A0047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79" w:type="dxa"/>
            <w:gridSpan w:val="4"/>
          </w:tcPr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Мониторинг</w:t>
            </w:r>
          </w:p>
        </w:tc>
        <w:tc>
          <w:tcPr>
            <w:tcW w:w="1842" w:type="dxa"/>
          </w:tcPr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12A81" w:rsidRPr="003A2132" w:rsidRDefault="00612A81" w:rsidP="00BE31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2132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12A81" w:rsidRPr="003A2132" w:rsidTr="00064CB8">
        <w:trPr>
          <w:cantSplit/>
          <w:trHeight w:val="422"/>
        </w:trPr>
        <w:tc>
          <w:tcPr>
            <w:tcW w:w="14850" w:type="dxa"/>
            <w:gridSpan w:val="10"/>
            <w:tcBorders>
              <w:bottom w:val="single" w:sz="4" w:space="0" w:color="auto"/>
            </w:tcBorders>
          </w:tcPr>
          <w:p w:rsidR="00612A81" w:rsidRPr="003A2132" w:rsidRDefault="004862F9" w:rsidP="006B234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Входное тестирование (август, 2ч)</w:t>
            </w:r>
            <w:r w:rsidR="00A7281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Повторение за курс основной школы (6ч)</w:t>
            </w:r>
          </w:p>
        </w:tc>
      </w:tr>
      <w:tr w:rsidR="00612A81" w:rsidRPr="003A2132" w:rsidTr="006B2344">
        <w:trPr>
          <w:cantSplit/>
          <w:trHeight w:val="385"/>
        </w:trPr>
        <w:tc>
          <w:tcPr>
            <w:tcW w:w="14850" w:type="dxa"/>
            <w:gridSpan w:val="10"/>
            <w:tcBorders>
              <w:top w:val="single" w:sz="4" w:space="0" w:color="auto"/>
            </w:tcBorders>
          </w:tcPr>
          <w:p w:rsidR="00612A81" w:rsidRPr="006B2344" w:rsidRDefault="006B2344" w:rsidP="006B23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2344">
              <w:rPr>
                <w:rFonts w:ascii="Times New Roman" w:hAnsi="Times New Roman" w:cs="Times New Roman"/>
                <w:b/>
                <w:sz w:val="28"/>
                <w:szCs w:val="28"/>
              </w:rPr>
              <w:t>Глава 1</w:t>
            </w:r>
            <w:r w:rsidRPr="006B23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B23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Числовые функции</w:t>
            </w:r>
            <w:r w:rsidR="004862F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(9</w:t>
            </w:r>
            <w:r w:rsidRPr="006B234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ч)</w:t>
            </w:r>
          </w:p>
        </w:tc>
      </w:tr>
      <w:tr w:rsidR="009E1A70" w:rsidRPr="003A2132" w:rsidTr="00064CB8">
        <w:tc>
          <w:tcPr>
            <w:tcW w:w="698" w:type="dxa"/>
            <w:gridSpan w:val="2"/>
          </w:tcPr>
          <w:p w:rsidR="009E1A70" w:rsidRPr="003A2132" w:rsidRDefault="004862F9" w:rsidP="00947C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1C38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3293" w:type="dxa"/>
          </w:tcPr>
          <w:p w:rsidR="009E1A70" w:rsidRPr="003A2132" w:rsidRDefault="004862F9" w:rsidP="00A004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49CE">
              <w:rPr>
                <w:rFonts w:ascii="Times New Roman" w:hAnsi="Times New Roman" w:cs="Times New Roman"/>
                <w:sz w:val="24"/>
                <w:szCs w:val="24"/>
              </w:rPr>
              <w:t>Определение числовой  функции</w:t>
            </w:r>
            <w:r w:rsidR="00371C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1C38" w:rsidRPr="00371C38">
              <w:rPr>
                <w:rFonts w:ascii="Times New Roman" w:hAnsi="Times New Roman" w:cs="Times New Roman"/>
                <w:sz w:val="24"/>
                <w:szCs w:val="24"/>
              </w:rPr>
              <w:t>Способы задания функции</w:t>
            </w:r>
          </w:p>
        </w:tc>
        <w:tc>
          <w:tcPr>
            <w:tcW w:w="3261" w:type="dxa"/>
          </w:tcPr>
          <w:p w:rsidR="009E1A70" w:rsidRPr="003A2132" w:rsidRDefault="00371C38" w:rsidP="004F4F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числовая</w:t>
            </w:r>
            <w:r w:rsidRPr="002949CE">
              <w:rPr>
                <w:rFonts w:ascii="Times New Roman" w:hAnsi="Times New Roman" w:cs="Times New Roman"/>
                <w:sz w:val="24"/>
                <w:szCs w:val="24"/>
              </w:rPr>
              <w:t xml:space="preserve">  функци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3877" w:type="dxa"/>
          </w:tcPr>
          <w:p w:rsidR="009E1A70" w:rsidRPr="004862F9" w:rsidRDefault="004862F9" w:rsidP="004862F9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62F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Уметь:</w:t>
            </w:r>
            <w:r w:rsidRPr="004862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строить графики элементарных функций, прообразовывать их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;</w:t>
            </w:r>
            <w:r w:rsidRPr="004862F9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искать, и отбирать необходимую для решения учебных задач информацию</w:t>
            </w:r>
          </w:p>
          <w:p w:rsidR="004862F9" w:rsidRPr="004862F9" w:rsidRDefault="004862F9" w:rsidP="004862F9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862F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</w:t>
            </w:r>
            <w:r w:rsidRPr="004862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строить графики сложных функций (</w:t>
            </w:r>
            <w:proofErr w:type="spellStart"/>
            <w:r w:rsidRPr="004862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кусочных</w:t>
            </w:r>
            <w:proofErr w:type="spellEnd"/>
            <w:r w:rsidRPr="004862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</w:t>
            </w:r>
          </w:p>
          <w:p w:rsidR="004862F9" w:rsidRPr="003A2132" w:rsidRDefault="004862F9" w:rsidP="004862F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862F9">
              <w:rPr>
                <w:rFonts w:ascii="Times New Roman" w:hAnsi="Times New Roman" w:cs="Times New Roman"/>
                <w:sz w:val="24"/>
                <w:szCs w:val="24"/>
              </w:rPr>
              <w:t xml:space="preserve"> развернуто обосновывать суждения. Восприятие устной речи, проведение информационно-смыслового анализа текста и лекции, приведение и разбор примеров.</w:t>
            </w:r>
          </w:p>
        </w:tc>
        <w:tc>
          <w:tcPr>
            <w:tcW w:w="1879" w:type="dxa"/>
            <w:gridSpan w:val="4"/>
          </w:tcPr>
          <w:p w:rsidR="009E1A70" w:rsidRPr="003A2132" w:rsidRDefault="009E1A70" w:rsidP="0024712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42" w:type="dxa"/>
          </w:tcPr>
          <w:p w:rsidR="009E1A70" w:rsidRPr="003A2132" w:rsidRDefault="009E1A70" w:rsidP="00247129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E1A70" w:rsidRPr="003A2132" w:rsidTr="00064CB8">
        <w:tc>
          <w:tcPr>
            <w:tcW w:w="698" w:type="dxa"/>
            <w:gridSpan w:val="2"/>
          </w:tcPr>
          <w:p w:rsidR="009E1A70" w:rsidRPr="003A2132" w:rsidRDefault="00371C38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4-6</w:t>
            </w:r>
          </w:p>
        </w:tc>
        <w:tc>
          <w:tcPr>
            <w:tcW w:w="3293" w:type="dxa"/>
          </w:tcPr>
          <w:p w:rsidR="009E1A70" w:rsidRPr="00371C38" w:rsidRDefault="00371C38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C38">
              <w:rPr>
                <w:rFonts w:ascii="Times New Roman" w:hAnsi="Times New Roman" w:cs="Times New Roman"/>
                <w:sz w:val="24"/>
                <w:szCs w:val="24"/>
              </w:rPr>
              <w:t>Свойства функций</w:t>
            </w:r>
          </w:p>
        </w:tc>
        <w:tc>
          <w:tcPr>
            <w:tcW w:w="3261" w:type="dxa"/>
          </w:tcPr>
          <w:p w:rsidR="009E1A70" w:rsidRPr="00371C38" w:rsidRDefault="009E1A70" w:rsidP="00F24ED9">
            <w:pPr>
              <w:tabs>
                <w:tab w:val="left" w:pos="360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371C38" w:rsidRPr="00371C38" w:rsidRDefault="00371C38" w:rsidP="00371C38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1C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</w:t>
            </w:r>
            <w:r w:rsidRPr="00371C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читать график функции, доказывать четность или нечетность функции,</w:t>
            </w:r>
          </w:p>
          <w:p w:rsidR="009E1A70" w:rsidRPr="00371C38" w:rsidRDefault="00371C38" w:rsidP="00371C38">
            <w:pPr>
              <w:tabs>
                <w:tab w:val="left" w:pos="190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1C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Знать алгоритм исследования функции, и уметь исследовать функцию.</w:t>
            </w:r>
          </w:p>
        </w:tc>
        <w:tc>
          <w:tcPr>
            <w:tcW w:w="1879" w:type="dxa"/>
            <w:gridSpan w:val="4"/>
          </w:tcPr>
          <w:p w:rsidR="009E1A70" w:rsidRPr="003A2132" w:rsidRDefault="009E1A70" w:rsidP="00F33BD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E1A70" w:rsidRPr="003A2132" w:rsidRDefault="009E1A70" w:rsidP="00F33BD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1A70" w:rsidRPr="003A2132" w:rsidTr="00064CB8">
        <w:tc>
          <w:tcPr>
            <w:tcW w:w="698" w:type="dxa"/>
            <w:gridSpan w:val="2"/>
          </w:tcPr>
          <w:p w:rsidR="009E1A70" w:rsidRPr="003A2132" w:rsidRDefault="00371C38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3293" w:type="dxa"/>
          </w:tcPr>
          <w:p w:rsidR="009E1A70" w:rsidRPr="00371C38" w:rsidRDefault="00371C38" w:rsidP="005126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C38">
              <w:rPr>
                <w:rFonts w:ascii="Times New Roman" w:hAnsi="Times New Roman" w:cs="Times New Roman"/>
                <w:sz w:val="24"/>
                <w:szCs w:val="24"/>
              </w:rPr>
              <w:t>Обратная функция</w:t>
            </w:r>
          </w:p>
        </w:tc>
        <w:tc>
          <w:tcPr>
            <w:tcW w:w="3261" w:type="dxa"/>
          </w:tcPr>
          <w:p w:rsidR="009E1A70" w:rsidRPr="00371C38" w:rsidRDefault="009E1A70" w:rsidP="00D77F71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0"/>
              </w:rPr>
            </w:pPr>
          </w:p>
        </w:tc>
        <w:tc>
          <w:tcPr>
            <w:tcW w:w="3877" w:type="dxa"/>
          </w:tcPr>
          <w:p w:rsidR="00371C38" w:rsidRPr="00371C38" w:rsidRDefault="00371C38" w:rsidP="00371C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71C3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Уметь</w:t>
            </w:r>
            <w:r w:rsidRPr="00371C38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строить графики обратных функций;</w:t>
            </w:r>
          </w:p>
          <w:p w:rsidR="009E1A70" w:rsidRPr="00371C38" w:rsidRDefault="00371C38" w:rsidP="00371C38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</w:rPr>
            </w:pPr>
            <w:r w:rsidRPr="00371C38">
              <w:rPr>
                <w:rFonts w:ascii="Times New Roman" w:hAnsi="Times New Roman" w:cs="Times New Roman"/>
                <w:bCs/>
                <w:sz w:val="24"/>
                <w:szCs w:val="24"/>
              </w:rPr>
              <w:t>работать по заданному алгоритму, аргументировать ответ или ошибку.</w:t>
            </w:r>
          </w:p>
        </w:tc>
        <w:tc>
          <w:tcPr>
            <w:tcW w:w="1879" w:type="dxa"/>
            <w:gridSpan w:val="4"/>
          </w:tcPr>
          <w:p w:rsidR="009E1A70" w:rsidRPr="003A2132" w:rsidRDefault="009E1A70" w:rsidP="00ED22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E1A70" w:rsidRPr="003A2132" w:rsidRDefault="009E1A70" w:rsidP="00ED22D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1B72" w:rsidRPr="003A2132" w:rsidTr="00854FFA">
        <w:trPr>
          <w:trHeight w:val="424"/>
        </w:trPr>
        <w:tc>
          <w:tcPr>
            <w:tcW w:w="14850" w:type="dxa"/>
            <w:gridSpan w:val="10"/>
          </w:tcPr>
          <w:p w:rsidR="00681B72" w:rsidRPr="00854FFA" w:rsidRDefault="00064CB8" w:rsidP="00854F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54FF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Глава 2</w:t>
            </w:r>
            <w:r w:rsidR="00854FFA" w:rsidRPr="00854F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854FFA" w:rsidRPr="00854FF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Тригонометрические функции (27 ч)</w:t>
            </w:r>
          </w:p>
        </w:tc>
      </w:tr>
      <w:tr w:rsidR="00681B72" w:rsidRPr="003A2132" w:rsidTr="00681B72">
        <w:tc>
          <w:tcPr>
            <w:tcW w:w="698" w:type="dxa"/>
            <w:gridSpan w:val="2"/>
          </w:tcPr>
          <w:p w:rsidR="00681B72" w:rsidRPr="003A2132" w:rsidRDefault="00AD7D51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3293" w:type="dxa"/>
          </w:tcPr>
          <w:p w:rsidR="00681B72" w:rsidRPr="00F90EB5" w:rsidRDefault="00AD7D51" w:rsidP="0051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Числовая окружность</w:t>
            </w:r>
          </w:p>
        </w:tc>
        <w:tc>
          <w:tcPr>
            <w:tcW w:w="3261" w:type="dxa"/>
          </w:tcPr>
          <w:p w:rsidR="00681B72" w:rsidRPr="00F90EB5" w:rsidRDefault="00AD7D51" w:rsidP="006F4D07">
            <w:pPr>
              <w:tabs>
                <w:tab w:val="left" w:pos="271"/>
              </w:tabs>
              <w:suppressAutoHyphens/>
              <w:ind w:left="-8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Числовая окружность</w:t>
            </w:r>
          </w:p>
        </w:tc>
        <w:tc>
          <w:tcPr>
            <w:tcW w:w="3877" w:type="dxa"/>
          </w:tcPr>
          <w:p w:rsidR="00AD7D51" w:rsidRPr="00F90EB5" w:rsidRDefault="00AD7D51" w:rsidP="00AD7D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:rsidR="00AD7D51" w:rsidRPr="00F90EB5" w:rsidRDefault="00AD7D51" w:rsidP="00AD7D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найти на числовой окружности 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точку, соответствующую данному числу; </w:t>
            </w:r>
          </w:p>
          <w:p w:rsidR="00AD7D51" w:rsidRPr="00F90EB5" w:rsidRDefault="00AD7D51" w:rsidP="00AD7D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 собрать материал для сообщения </w:t>
            </w:r>
          </w:p>
          <w:p w:rsidR="00AD7D51" w:rsidRPr="00F90EB5" w:rsidRDefault="00AD7D51" w:rsidP="00AD7D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по заданной теме; </w:t>
            </w:r>
          </w:p>
          <w:p w:rsidR="00681B72" w:rsidRPr="00F90EB5" w:rsidRDefault="00AD7D51" w:rsidP="00AD7D51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заполнять и оформлять таблицы, отвечать на вопросы с помощью таблиц</w:t>
            </w:r>
          </w:p>
        </w:tc>
        <w:tc>
          <w:tcPr>
            <w:tcW w:w="1815" w:type="dxa"/>
            <w:gridSpan w:val="3"/>
          </w:tcPr>
          <w:p w:rsidR="00681B72" w:rsidRPr="003A2132" w:rsidRDefault="00681B72" w:rsidP="006F4D07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gridSpan w:val="2"/>
          </w:tcPr>
          <w:p w:rsidR="00681B72" w:rsidRPr="003A2132" w:rsidRDefault="00681B72" w:rsidP="006F4D07">
            <w:pPr>
              <w:tabs>
                <w:tab w:val="left" w:pos="252"/>
              </w:tabs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3A2132" w:rsidTr="00AD7D51">
        <w:trPr>
          <w:trHeight w:val="579"/>
        </w:trPr>
        <w:tc>
          <w:tcPr>
            <w:tcW w:w="698" w:type="dxa"/>
            <w:gridSpan w:val="2"/>
            <w:tcBorders>
              <w:bottom w:val="single" w:sz="4" w:space="0" w:color="auto"/>
            </w:tcBorders>
          </w:tcPr>
          <w:p w:rsidR="00681B72" w:rsidRPr="003A2132" w:rsidRDefault="00AD7D51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3293" w:type="dxa"/>
            <w:tcBorders>
              <w:bottom w:val="single" w:sz="4" w:space="0" w:color="auto"/>
            </w:tcBorders>
          </w:tcPr>
          <w:p w:rsidR="00681B72" w:rsidRPr="00F90EB5" w:rsidRDefault="00AD7D51" w:rsidP="00CE5B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Числовая окружность на координатной плоскости</w:t>
            </w:r>
          </w:p>
        </w:tc>
        <w:tc>
          <w:tcPr>
            <w:tcW w:w="3261" w:type="dxa"/>
          </w:tcPr>
          <w:p w:rsidR="00681B72" w:rsidRPr="00F90EB5" w:rsidRDefault="00AD7D51" w:rsidP="00D21FCE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Числовая окружность на координатной плоскости</w:t>
            </w:r>
          </w:p>
        </w:tc>
        <w:tc>
          <w:tcPr>
            <w:tcW w:w="3877" w:type="dxa"/>
            <w:tcBorders>
              <w:bottom w:val="single" w:sz="4" w:space="0" w:color="auto"/>
            </w:tcBorders>
          </w:tcPr>
          <w:p w:rsidR="00681B72" w:rsidRPr="00F90EB5" w:rsidRDefault="00AD7D51" w:rsidP="00B805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точку числовой окружности по координатам и координаты по точке числовой окружности; </w:t>
            </w: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>находить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 точки, координаты которых удовлетворяют заданному неравенству.</w:t>
            </w: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Проводить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информационно-смысловой анализ текста, выбор главного и основного, приведение примеров,  </w:t>
            </w: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 с чертежными инструментами</w:t>
            </w:r>
          </w:p>
        </w:tc>
        <w:tc>
          <w:tcPr>
            <w:tcW w:w="1815" w:type="dxa"/>
            <w:gridSpan w:val="3"/>
            <w:tcBorders>
              <w:bottom w:val="single" w:sz="4" w:space="0" w:color="auto"/>
            </w:tcBorders>
          </w:tcPr>
          <w:p w:rsidR="00681B72" w:rsidRPr="003A2132" w:rsidRDefault="00681B72" w:rsidP="00B80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gridSpan w:val="2"/>
            <w:tcBorders>
              <w:bottom w:val="single" w:sz="4" w:space="0" w:color="auto"/>
            </w:tcBorders>
          </w:tcPr>
          <w:p w:rsidR="00681B72" w:rsidRPr="003A2132" w:rsidRDefault="00681B72" w:rsidP="00B805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3A2132" w:rsidTr="00681B72">
        <w:trPr>
          <w:trHeight w:val="630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681B72" w:rsidRPr="003A2132" w:rsidRDefault="00AD7D51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F90EB5" w:rsidRPr="00F90EB5" w:rsidRDefault="00AD7D51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</w:t>
            </w:r>
            <w:r w:rsidR="00F90EB5" w:rsidRPr="00F90EB5">
              <w:rPr>
                <w:rFonts w:ascii="Times New Roman" w:hAnsi="Times New Roman" w:cs="Times New Roman"/>
                <w:sz w:val="24"/>
                <w:szCs w:val="24"/>
              </w:rPr>
              <w:t>по теме:</w:t>
            </w:r>
          </w:p>
          <w:p w:rsidR="00681B72" w:rsidRPr="00F90EB5" w:rsidRDefault="00F90EB5" w:rsidP="005126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«Числовые функции. Числовая окружность»</w:t>
            </w:r>
          </w:p>
        </w:tc>
        <w:tc>
          <w:tcPr>
            <w:tcW w:w="3261" w:type="dxa"/>
          </w:tcPr>
          <w:p w:rsidR="00681B72" w:rsidRPr="00F90EB5" w:rsidRDefault="00681B72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</w:tcPr>
          <w:p w:rsidR="00681B72" w:rsidRPr="00F90EB5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3A2132" w:rsidTr="00681B72">
        <w:trPr>
          <w:trHeight w:val="483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681B72" w:rsidRPr="003A2132" w:rsidRDefault="00F90EB5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15-17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681B72" w:rsidRPr="00F90EB5" w:rsidRDefault="00F90EB5" w:rsidP="00BC75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Синус  и косинус</w:t>
            </w: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Тангенс и котангенс</w:t>
            </w:r>
          </w:p>
        </w:tc>
        <w:tc>
          <w:tcPr>
            <w:tcW w:w="3261" w:type="dxa"/>
          </w:tcPr>
          <w:p w:rsidR="00681B72" w:rsidRPr="00F90EB5" w:rsidRDefault="00F90EB5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Синус  и косинус</w:t>
            </w:r>
            <w:r w:rsidRPr="00F90E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Тангенс и котангенс</w:t>
            </w:r>
          </w:p>
        </w:tc>
        <w:tc>
          <w:tcPr>
            <w:tcW w:w="3877" w:type="dxa"/>
          </w:tcPr>
          <w:p w:rsidR="00F90EB5" w:rsidRPr="00F90EB5" w:rsidRDefault="00F90EB5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вычислить синус  и косинус числа;  вывести некоторые свойства синуса косинуса; </w:t>
            </w:r>
          </w:p>
          <w:p w:rsidR="00681B72" w:rsidRPr="00F90EB5" w:rsidRDefault="00F90EB5" w:rsidP="00F90EB5">
            <w:pPr>
              <w:tabs>
                <w:tab w:val="left" w:pos="252"/>
              </w:tabs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t>воспринимать устную речь, участвовать в диалоге, записывать главное, приводить примеры</w:t>
            </w:r>
          </w:p>
          <w:p w:rsidR="00F90EB5" w:rsidRPr="00F90EB5" w:rsidRDefault="00F90EB5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понятие тангенса, котангенса произвольного угла; </w:t>
            </w: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радианную меру угла. </w:t>
            </w:r>
          </w:p>
          <w:p w:rsidR="00F90EB5" w:rsidRPr="00F90EB5" w:rsidRDefault="00F90EB5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вычислить тангенс и котангенс числа; </w:t>
            </w:r>
          </w:p>
          <w:p w:rsidR="00F90EB5" w:rsidRPr="00F90EB5" w:rsidRDefault="00F90EB5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Cs/>
                <w:sz w:val="24"/>
                <w:szCs w:val="24"/>
              </w:rPr>
              <w:t>вывести некоторые свойства тангенса и котангенса; выполнять и оформлять задания программированного контроля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0EB5" w:rsidRPr="003A2132" w:rsidTr="00681B72">
        <w:trPr>
          <w:trHeight w:val="483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F90EB5" w:rsidRDefault="00F90EB5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18-19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F90EB5" w:rsidRPr="009D76A3" w:rsidRDefault="00F90EB5" w:rsidP="00BC75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 функции числового аргумента</w:t>
            </w:r>
          </w:p>
        </w:tc>
        <w:tc>
          <w:tcPr>
            <w:tcW w:w="3261" w:type="dxa"/>
          </w:tcPr>
          <w:p w:rsidR="00F90EB5" w:rsidRPr="009D76A3" w:rsidRDefault="00F90EB5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</w:tcPr>
          <w:p w:rsidR="009D76A3" w:rsidRPr="009D76A3" w:rsidRDefault="009D76A3" w:rsidP="009D7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9D7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совершать преобразования  тригонометрических выражений, зная основные тригонометрические тождества; </w:t>
            </w:r>
          </w:p>
          <w:p w:rsidR="00F90EB5" w:rsidRPr="009D76A3" w:rsidRDefault="009D76A3" w:rsidP="009D7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пользоваться энциклопедией, математическим справочником, записанными правилами.</w:t>
            </w:r>
          </w:p>
        </w:tc>
        <w:tc>
          <w:tcPr>
            <w:tcW w:w="1800" w:type="dxa"/>
            <w:gridSpan w:val="2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0EB5" w:rsidRPr="003A2132" w:rsidTr="00681B72">
        <w:trPr>
          <w:trHeight w:val="483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F90EB5" w:rsidRDefault="009D76A3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F90EB5" w:rsidRPr="009D76A3" w:rsidRDefault="009D76A3" w:rsidP="00BC75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 функции углового аргумента</w:t>
            </w:r>
          </w:p>
        </w:tc>
        <w:tc>
          <w:tcPr>
            <w:tcW w:w="3261" w:type="dxa"/>
          </w:tcPr>
          <w:p w:rsidR="00F90EB5" w:rsidRPr="009D76A3" w:rsidRDefault="00F90EB5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</w:tcPr>
          <w:p w:rsidR="00F90EB5" w:rsidRPr="009D76A3" w:rsidRDefault="009D76A3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9D7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как вычислять значения синуса, косинуса, тангенса и котангенса градусной  и радианной меры угла, используя табличные значения; формулы перевода градусной меры в радианную меру и наоборот. </w:t>
            </w:r>
          </w:p>
        </w:tc>
        <w:tc>
          <w:tcPr>
            <w:tcW w:w="1800" w:type="dxa"/>
            <w:gridSpan w:val="2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0EB5" w:rsidRPr="003A2132" w:rsidTr="00681B72">
        <w:trPr>
          <w:trHeight w:val="483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F90EB5" w:rsidRDefault="009D76A3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F90EB5" w:rsidRPr="009D76A3" w:rsidRDefault="009D76A3" w:rsidP="00BC75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приведения</w:t>
            </w:r>
          </w:p>
        </w:tc>
        <w:tc>
          <w:tcPr>
            <w:tcW w:w="3261" w:type="dxa"/>
          </w:tcPr>
          <w:p w:rsidR="00F90EB5" w:rsidRPr="009D76A3" w:rsidRDefault="009D76A3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bCs/>
                <w:sz w:val="24"/>
                <w:szCs w:val="24"/>
              </w:rPr>
              <w:t>тригонометрические тождества</w:t>
            </w:r>
          </w:p>
        </w:tc>
        <w:tc>
          <w:tcPr>
            <w:tcW w:w="3877" w:type="dxa"/>
          </w:tcPr>
          <w:p w:rsidR="00F90EB5" w:rsidRPr="009D76A3" w:rsidRDefault="009D76A3" w:rsidP="009D76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9D76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упрощать выражения, используя основные тригонометрические тождества и формулы приведения; выбрать и выполнить задание по своим силам и знаниям, применить знания для решения практических задач</w:t>
            </w:r>
          </w:p>
        </w:tc>
        <w:tc>
          <w:tcPr>
            <w:tcW w:w="1800" w:type="dxa"/>
            <w:gridSpan w:val="2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0EB5" w:rsidRPr="003A2132" w:rsidTr="00681B72">
        <w:trPr>
          <w:trHeight w:val="483"/>
        </w:trPr>
        <w:tc>
          <w:tcPr>
            <w:tcW w:w="698" w:type="dxa"/>
            <w:gridSpan w:val="2"/>
            <w:tcBorders>
              <w:right w:val="single" w:sz="4" w:space="0" w:color="auto"/>
            </w:tcBorders>
          </w:tcPr>
          <w:p w:rsidR="00F90EB5" w:rsidRDefault="009D76A3" w:rsidP="00A004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93" w:type="dxa"/>
            <w:tcBorders>
              <w:left w:val="single" w:sz="4" w:space="0" w:color="auto"/>
            </w:tcBorders>
          </w:tcPr>
          <w:p w:rsidR="009D76A3" w:rsidRPr="009D76A3" w:rsidRDefault="009D76A3" w:rsidP="00DB5D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F90EB5" w:rsidRPr="00F90EB5" w:rsidRDefault="009D76A3" w:rsidP="00DB5DE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D76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   по теме: «</w:t>
            </w:r>
            <w:r w:rsidRPr="009D76A3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тригонометрических функций»</w:t>
            </w:r>
          </w:p>
        </w:tc>
        <w:tc>
          <w:tcPr>
            <w:tcW w:w="3261" w:type="dxa"/>
          </w:tcPr>
          <w:p w:rsidR="00F90EB5" w:rsidRPr="00F90EB5" w:rsidRDefault="00F90EB5" w:rsidP="00C07595">
            <w:pPr>
              <w:ind w:left="-8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77" w:type="dxa"/>
          </w:tcPr>
          <w:p w:rsidR="00F90EB5" w:rsidRPr="00F90EB5" w:rsidRDefault="009D76A3" w:rsidP="00F90E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800" w:type="dxa"/>
            <w:gridSpan w:val="2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F90EB5" w:rsidRPr="003A2132" w:rsidRDefault="00F90EB5" w:rsidP="004E1827">
            <w:pPr>
              <w:tabs>
                <w:tab w:val="left" w:pos="252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81B72" w:rsidRPr="003A2132" w:rsidTr="004551C6">
        <w:tc>
          <w:tcPr>
            <w:tcW w:w="656" w:type="dxa"/>
          </w:tcPr>
          <w:p w:rsidR="00681B72" w:rsidRPr="003A2132" w:rsidRDefault="00DB5DE4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3335" w:type="dxa"/>
            <w:gridSpan w:val="2"/>
          </w:tcPr>
          <w:p w:rsidR="00681B72" w:rsidRPr="00C255FB" w:rsidRDefault="00C255FB" w:rsidP="00311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Функция </w:t>
            </w:r>
            <w:proofErr w:type="spellStart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sin</w:t>
            </w:r>
            <w:proofErr w:type="spellEnd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ее свойства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B5DE4"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</w:t>
            </w:r>
          </w:p>
        </w:tc>
        <w:tc>
          <w:tcPr>
            <w:tcW w:w="3261" w:type="dxa"/>
          </w:tcPr>
          <w:p w:rsidR="00681B72" w:rsidRPr="00C255FB" w:rsidRDefault="00681B72" w:rsidP="00E37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C255FB" w:rsidRPr="00C255FB" w:rsidRDefault="00C255FB" w:rsidP="00C25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тригонометрическую функцию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sin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ее свойства и построение графика. </w:t>
            </w:r>
          </w:p>
          <w:p w:rsidR="00681B72" w:rsidRPr="00C255FB" w:rsidRDefault="00C255FB" w:rsidP="00311D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55F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 совершать преобразование графика функции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, зная ее свойства; решать уравнения, используя график;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E37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E375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3A2132" w:rsidTr="004551C6">
        <w:tc>
          <w:tcPr>
            <w:tcW w:w="656" w:type="dxa"/>
          </w:tcPr>
          <w:p w:rsidR="00681B72" w:rsidRPr="003A2132" w:rsidRDefault="00C255F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27-28</w:t>
            </w:r>
          </w:p>
        </w:tc>
        <w:tc>
          <w:tcPr>
            <w:tcW w:w="3335" w:type="dxa"/>
            <w:gridSpan w:val="2"/>
          </w:tcPr>
          <w:p w:rsidR="00681B72" w:rsidRPr="00C255FB" w:rsidRDefault="00C255FB" w:rsidP="00311D12">
            <w:pPr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Функция </w:t>
            </w:r>
            <w:proofErr w:type="spellStart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cos</w:t>
            </w:r>
            <w:proofErr w:type="spellEnd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C25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ее   свойства и график</w:t>
            </w:r>
          </w:p>
        </w:tc>
        <w:tc>
          <w:tcPr>
            <w:tcW w:w="3261" w:type="dxa"/>
          </w:tcPr>
          <w:p w:rsidR="00681B72" w:rsidRPr="00C255FB" w:rsidRDefault="00681B72" w:rsidP="00A12E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C255FB" w:rsidRPr="00C255FB" w:rsidRDefault="00C255FB" w:rsidP="00C25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тригонометрическую функцию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cos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ее свойства и построение графика </w:t>
            </w:r>
          </w:p>
          <w:p w:rsidR="00681B72" w:rsidRPr="00205544" w:rsidRDefault="00C255FB" w:rsidP="002055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55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C255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совершать преобразование графика функции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cos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C255FB">
              <w:rPr>
                <w:rFonts w:ascii="Times New Roman" w:hAnsi="Times New Roman" w:cs="Times New Roman"/>
                <w:sz w:val="24"/>
                <w:szCs w:val="24"/>
              </w:rPr>
              <w:t>, зная ее свойства; решать уравнения графическим способом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A12E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A12E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3A2132" w:rsidRDefault="00C255F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3335" w:type="dxa"/>
            <w:gridSpan w:val="2"/>
          </w:tcPr>
          <w:p w:rsidR="00C255FB" w:rsidRPr="00205544" w:rsidRDefault="00C255FB" w:rsidP="00C25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Периодичность функций </w:t>
            </w:r>
          </w:p>
          <w:p w:rsidR="00681B72" w:rsidRPr="00205544" w:rsidRDefault="00C255FB" w:rsidP="00C255FB">
            <w:pPr>
              <w:rPr>
                <w:rFonts w:ascii="Times New Roman" w:hAnsi="Times New Roman" w:cs="Times New Roman"/>
              </w:rPr>
            </w:pP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sin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y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cos</w:t>
            </w:r>
            <w:proofErr w:type="spellEnd"/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</w:p>
        </w:tc>
        <w:tc>
          <w:tcPr>
            <w:tcW w:w="3261" w:type="dxa"/>
          </w:tcPr>
          <w:p w:rsidR="00C255FB" w:rsidRPr="00205544" w:rsidRDefault="00C255FB" w:rsidP="00C25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0554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Периодичность функций </w:t>
            </w:r>
          </w:p>
          <w:p w:rsidR="00681B72" w:rsidRPr="00205544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7" w:type="dxa"/>
          </w:tcPr>
          <w:p w:rsidR="00C255FB" w:rsidRPr="00205544" w:rsidRDefault="00C255FB" w:rsidP="00C255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05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 периодичности и основном периоде функций </w:t>
            </w:r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sin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cos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681B72" w:rsidRPr="00205544" w:rsidRDefault="00C255FB" w:rsidP="00C255FB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055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055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объяснить изученные положения на самостоятельно подобранных конкретных примерах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C255FB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31-33</w:t>
            </w:r>
          </w:p>
        </w:tc>
        <w:tc>
          <w:tcPr>
            <w:tcW w:w="3335" w:type="dxa"/>
            <w:gridSpan w:val="2"/>
          </w:tcPr>
          <w:p w:rsidR="00681B72" w:rsidRPr="00C255FB" w:rsidRDefault="00C255FB" w:rsidP="00D74D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Преобразования графиков тригонометрических функций</w:t>
            </w:r>
          </w:p>
        </w:tc>
        <w:tc>
          <w:tcPr>
            <w:tcW w:w="3261" w:type="dxa"/>
          </w:tcPr>
          <w:p w:rsidR="00681B72" w:rsidRPr="00C255FB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7" w:type="dxa"/>
          </w:tcPr>
          <w:p w:rsidR="00681B72" w:rsidRPr="00C255FB" w:rsidRDefault="00C255FB" w:rsidP="0052292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Уметь </w:t>
            </w:r>
            <w:r w:rsidRPr="00C255FB">
              <w:rPr>
                <w:rFonts w:ascii="Times New Roman" w:eastAsia="Times New Roman" w:hAnsi="Times New Roman" w:cs="Times New Roman"/>
                <w:lang w:eastAsia="ru-RU"/>
              </w:rPr>
              <w:t xml:space="preserve">преобразовывать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графики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тригонометрических функций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A12EE1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61732F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3335" w:type="dxa"/>
            <w:gridSpan w:val="2"/>
          </w:tcPr>
          <w:p w:rsidR="00681B72" w:rsidRPr="0061732F" w:rsidRDefault="0061732F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Функции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tg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ctg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их свойства и графики</w:t>
            </w:r>
          </w:p>
        </w:tc>
        <w:tc>
          <w:tcPr>
            <w:tcW w:w="3261" w:type="dxa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61732F" w:rsidRPr="0061732F" w:rsidRDefault="0061732F" w:rsidP="0061732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17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тригонометрическую функцию </w:t>
            </w:r>
            <w:proofErr w:type="spellStart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>tg</w:t>
            </w:r>
            <w:proofErr w:type="spellEnd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,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ctg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ее свойства и построение графика. </w:t>
            </w:r>
          </w:p>
          <w:p w:rsidR="00681B72" w:rsidRPr="0061732F" w:rsidRDefault="0061732F" w:rsidP="0061732F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17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6173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совершать преобразование графиков функций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tg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ctg</w:t>
            </w:r>
            <w:proofErr w:type="spellEnd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173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</w:t>
            </w:r>
            <w:proofErr w:type="spellEnd"/>
            <w:r w:rsidRPr="0061732F">
              <w:rPr>
                <w:rFonts w:ascii="Times New Roman" w:hAnsi="Times New Roman" w:cs="Times New Roman"/>
                <w:sz w:val="24"/>
                <w:szCs w:val="24"/>
              </w:rPr>
              <w:t xml:space="preserve"> зная их свойства; решать графически уравнения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4551C6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335" w:type="dxa"/>
            <w:gridSpan w:val="2"/>
          </w:tcPr>
          <w:p w:rsidR="00681B72" w:rsidRPr="004551C6" w:rsidRDefault="004551C6" w:rsidP="004551C6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 №3 по теме</w:t>
            </w:r>
            <w:proofErr w:type="gramStart"/>
            <w:r w:rsidRPr="004551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:«</w:t>
            </w:r>
            <w:proofErr w:type="gramEnd"/>
            <w:r w:rsidRPr="004551C6">
              <w:rPr>
                <w:rFonts w:ascii="Times New Roman" w:hAnsi="Times New Roman" w:cs="Times New Roman"/>
                <w:sz w:val="24"/>
                <w:szCs w:val="24"/>
              </w:rPr>
              <w:t>Свойства и графики тригонометрических функций»</w:t>
            </w:r>
          </w:p>
        </w:tc>
        <w:tc>
          <w:tcPr>
            <w:tcW w:w="3261" w:type="dxa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681B72" w:rsidRPr="00C255FB" w:rsidRDefault="004551C6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2C33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6CF3" w:rsidRPr="00C255FB" w:rsidTr="00650280">
        <w:tc>
          <w:tcPr>
            <w:tcW w:w="14850" w:type="dxa"/>
            <w:gridSpan w:val="10"/>
          </w:tcPr>
          <w:p w:rsidR="00476CF3" w:rsidRPr="00476CF3" w:rsidRDefault="00476CF3" w:rsidP="00DB10B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476C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Глава 3. Тригонометрические уравнения (19 ч</w:t>
            </w:r>
            <w:r w:rsidRPr="00476CF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AB3943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37-40</w:t>
            </w:r>
          </w:p>
        </w:tc>
        <w:tc>
          <w:tcPr>
            <w:tcW w:w="3335" w:type="dxa"/>
            <w:gridSpan w:val="2"/>
          </w:tcPr>
          <w:p w:rsidR="00681B72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Арккосинус. Решение уравнения </w:t>
            </w:r>
            <w:proofErr w:type="spellStart"/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cos</w:t>
            </w:r>
            <w:proofErr w:type="spellEnd"/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3261" w:type="dxa"/>
          </w:tcPr>
          <w:p w:rsidR="00681B72" w:rsidRPr="00AB3943" w:rsidRDefault="00AB3943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Арккосинус</w:t>
            </w:r>
          </w:p>
        </w:tc>
        <w:tc>
          <w:tcPr>
            <w:tcW w:w="3877" w:type="dxa"/>
          </w:tcPr>
          <w:p w:rsidR="00AB3943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39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3943">
              <w:rPr>
                <w:rFonts w:ascii="Times New Roman" w:hAnsi="Times New Roman" w:cs="Times New Roman"/>
                <w:sz w:val="24"/>
                <w:szCs w:val="24"/>
              </w:rPr>
              <w:t>определение арккосинуса.</w:t>
            </w:r>
          </w:p>
          <w:p w:rsidR="00AB3943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график арккосинуса и решать неравенства </w:t>
            </w:r>
            <w:proofErr w:type="spellStart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cos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&gt;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AB3943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решать простейшие уравнения </w:t>
            </w:r>
          </w:p>
          <w:p w:rsidR="00681B72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800" w:type="dxa"/>
            <w:gridSpan w:val="2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AB3943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41-44</w:t>
            </w:r>
          </w:p>
        </w:tc>
        <w:tc>
          <w:tcPr>
            <w:tcW w:w="3335" w:type="dxa"/>
            <w:gridSpan w:val="2"/>
          </w:tcPr>
          <w:p w:rsidR="00681B72" w:rsidRPr="00AB3943" w:rsidRDefault="00AB3943" w:rsidP="00850D7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Cs w:val="24"/>
              </w:rPr>
            </w:pPr>
            <w:r w:rsidRPr="00AB3943">
              <w:rPr>
                <w:color w:val="000000"/>
                <w:szCs w:val="24"/>
              </w:rPr>
              <w:t xml:space="preserve">Арксинус. Решение уравнения </w:t>
            </w:r>
            <w:proofErr w:type="spellStart"/>
            <w:r w:rsidRPr="00AB3943">
              <w:rPr>
                <w:color w:val="000000"/>
                <w:szCs w:val="24"/>
              </w:rPr>
              <w:t>sin</w:t>
            </w:r>
            <w:r w:rsidRPr="00AB3943">
              <w:rPr>
                <w:i/>
                <w:iCs/>
                <w:color w:val="000000"/>
                <w:szCs w:val="24"/>
              </w:rPr>
              <w:t>x</w:t>
            </w:r>
            <w:proofErr w:type="spellEnd"/>
            <w:r w:rsidRPr="00AB3943">
              <w:rPr>
                <w:color w:val="000000"/>
                <w:szCs w:val="24"/>
              </w:rPr>
              <w:t xml:space="preserve"> = </w:t>
            </w:r>
            <w:proofErr w:type="spellStart"/>
            <w:r w:rsidRPr="00AB3943">
              <w:rPr>
                <w:i/>
                <w:iCs/>
                <w:color w:val="000000"/>
                <w:szCs w:val="24"/>
              </w:rPr>
              <w:t>a</w:t>
            </w:r>
            <w:proofErr w:type="spellEnd"/>
          </w:p>
        </w:tc>
        <w:tc>
          <w:tcPr>
            <w:tcW w:w="3261" w:type="dxa"/>
          </w:tcPr>
          <w:p w:rsidR="00681B72" w:rsidRPr="00AB3943" w:rsidRDefault="00AB3943" w:rsidP="00DB10B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Арксинус</w:t>
            </w:r>
          </w:p>
        </w:tc>
        <w:tc>
          <w:tcPr>
            <w:tcW w:w="3877" w:type="dxa"/>
          </w:tcPr>
          <w:p w:rsidR="00AB3943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AB39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арксинуса. </w:t>
            </w:r>
          </w:p>
          <w:p w:rsidR="00AB3943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39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AB39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строить график арксинуса и решать неравенства </w:t>
            </w:r>
            <w:proofErr w:type="spellStart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&gt;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; решать простейшие уравнения </w:t>
            </w:r>
          </w:p>
          <w:p w:rsidR="00681B72" w:rsidRPr="00AB3943" w:rsidRDefault="00AB3943" w:rsidP="00AB39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AB394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AB39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</w:p>
        </w:tc>
        <w:tc>
          <w:tcPr>
            <w:tcW w:w="1800" w:type="dxa"/>
            <w:gridSpan w:val="2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AB3943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45-48</w:t>
            </w:r>
          </w:p>
        </w:tc>
        <w:tc>
          <w:tcPr>
            <w:tcW w:w="3335" w:type="dxa"/>
            <w:gridSpan w:val="2"/>
          </w:tcPr>
          <w:p w:rsidR="00510D10" w:rsidRPr="00510D10" w:rsidRDefault="00510D10" w:rsidP="00510D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Арктангенс и решение </w:t>
            </w:r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уравнения </w:t>
            </w:r>
            <w:proofErr w:type="spellStart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tg</w:t>
            </w:r>
            <w:proofErr w:type="spellEnd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proofErr w:type="spellEnd"/>
            <w:r w:rsidRPr="00510D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  <w:p w:rsidR="00681B72" w:rsidRPr="00510D10" w:rsidRDefault="00510D10" w:rsidP="00510D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Арккотангенс и решение уравнения </w:t>
            </w:r>
            <w:proofErr w:type="spellStart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ctg</w:t>
            </w:r>
            <w:proofErr w:type="spellEnd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x</w:t>
            </w:r>
            <w:proofErr w:type="spellEnd"/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a</w:t>
            </w:r>
            <w:proofErr w:type="spellEnd"/>
          </w:p>
        </w:tc>
        <w:tc>
          <w:tcPr>
            <w:tcW w:w="3261" w:type="dxa"/>
          </w:tcPr>
          <w:p w:rsidR="00510D10" w:rsidRPr="00510D10" w:rsidRDefault="00510D10" w:rsidP="00510D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Арктангенс </w:t>
            </w:r>
          </w:p>
          <w:p w:rsidR="00681B72" w:rsidRPr="00510D10" w:rsidRDefault="00510D10" w:rsidP="00510D10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10D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Арккотангенс</w:t>
            </w:r>
          </w:p>
        </w:tc>
        <w:tc>
          <w:tcPr>
            <w:tcW w:w="3877" w:type="dxa"/>
          </w:tcPr>
          <w:p w:rsidR="00510D10" w:rsidRPr="00510D10" w:rsidRDefault="00510D10" w:rsidP="00510D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арктангенса, арккотангенса. </w:t>
            </w:r>
          </w:p>
          <w:p w:rsidR="00681B72" w:rsidRPr="00510D10" w:rsidRDefault="00510D10" w:rsidP="00510D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0D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простейшие уравнения </w:t>
            </w:r>
            <w:r w:rsidRPr="00510D1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>tg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>ctg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510D1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proofErr w:type="spellEnd"/>
            <w:r w:rsidRPr="00510D1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B3943" w:rsidRPr="00C255FB" w:rsidTr="004551C6">
        <w:tc>
          <w:tcPr>
            <w:tcW w:w="656" w:type="dxa"/>
          </w:tcPr>
          <w:p w:rsidR="00AB3943" w:rsidRDefault="00AB3943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49-54</w:t>
            </w:r>
          </w:p>
        </w:tc>
        <w:tc>
          <w:tcPr>
            <w:tcW w:w="3335" w:type="dxa"/>
            <w:gridSpan w:val="2"/>
          </w:tcPr>
          <w:p w:rsidR="00AB3943" w:rsidRPr="00D04011" w:rsidRDefault="00D04011" w:rsidP="00BA3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4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3261" w:type="dxa"/>
          </w:tcPr>
          <w:p w:rsidR="00AB3943" w:rsidRPr="00D04011" w:rsidRDefault="00AB3943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7" w:type="dxa"/>
          </w:tcPr>
          <w:p w:rsidR="00D04011" w:rsidRPr="00D04011" w:rsidRDefault="00D04011" w:rsidP="00D040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4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D04011">
              <w:rPr>
                <w:rFonts w:ascii="Times New Roman" w:hAnsi="Times New Roman" w:cs="Times New Roman"/>
                <w:sz w:val="24"/>
                <w:szCs w:val="24"/>
              </w:rPr>
              <w:t xml:space="preserve"> решать простейшие </w:t>
            </w:r>
          </w:p>
          <w:p w:rsidR="00AB3943" w:rsidRPr="00D04011" w:rsidRDefault="00D04011" w:rsidP="00D04011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sz w:val="24"/>
                <w:szCs w:val="24"/>
              </w:rPr>
            </w:pPr>
            <w:r w:rsidRPr="00D04011">
              <w:rPr>
                <w:rFonts w:ascii="Times New Roman" w:hAnsi="Times New Roman" w:cs="Times New Roman"/>
                <w:sz w:val="24"/>
                <w:szCs w:val="24"/>
              </w:rPr>
              <w:t xml:space="preserve">тригонометрические уравнения по формулам; решать тригонометрические уравнения методом замены переменной, методом разложения на множители </w:t>
            </w:r>
          </w:p>
        </w:tc>
        <w:tc>
          <w:tcPr>
            <w:tcW w:w="1800" w:type="dxa"/>
            <w:gridSpan w:val="2"/>
          </w:tcPr>
          <w:p w:rsidR="00AB3943" w:rsidRPr="00C255FB" w:rsidRDefault="00AB3943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AB3943" w:rsidRPr="00C255FB" w:rsidRDefault="00AB3943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81B72" w:rsidRPr="00C255FB" w:rsidTr="004551C6">
        <w:tc>
          <w:tcPr>
            <w:tcW w:w="656" w:type="dxa"/>
          </w:tcPr>
          <w:p w:rsidR="00681B72" w:rsidRPr="00C255FB" w:rsidRDefault="00AB3943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335" w:type="dxa"/>
            <w:gridSpan w:val="2"/>
          </w:tcPr>
          <w:p w:rsidR="006742CE" w:rsidRPr="006742CE" w:rsidRDefault="006742CE" w:rsidP="006742C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74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681B72" w:rsidRPr="00C255FB" w:rsidRDefault="006742CE" w:rsidP="00674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2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4  по теме: «Тригонометрические уравнения»</w:t>
            </w:r>
          </w:p>
        </w:tc>
        <w:tc>
          <w:tcPr>
            <w:tcW w:w="3261" w:type="dxa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877" w:type="dxa"/>
          </w:tcPr>
          <w:p w:rsidR="00681B72" w:rsidRPr="00C255FB" w:rsidRDefault="006742CE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90E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F90EB5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800" w:type="dxa"/>
            <w:gridSpan w:val="2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C255FB" w:rsidRDefault="00681B72" w:rsidP="00DB10B6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1A13F3" w:rsidRPr="003A2132" w:rsidTr="00970207">
        <w:trPr>
          <w:trHeight w:val="259"/>
        </w:trPr>
        <w:tc>
          <w:tcPr>
            <w:tcW w:w="14850" w:type="dxa"/>
            <w:gridSpan w:val="10"/>
          </w:tcPr>
          <w:p w:rsidR="001A13F3" w:rsidRPr="00970207" w:rsidRDefault="001A13F3" w:rsidP="00DB10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02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4. </w:t>
            </w:r>
            <w:r w:rsidR="00970207" w:rsidRPr="0097020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Преобразование тригонометрических выражений (18ч)</w:t>
            </w:r>
          </w:p>
        </w:tc>
      </w:tr>
      <w:tr w:rsidR="00681B72" w:rsidRPr="003A2132" w:rsidTr="006B2344">
        <w:tc>
          <w:tcPr>
            <w:tcW w:w="656" w:type="dxa"/>
            <w:tcBorders>
              <w:top w:val="single" w:sz="4" w:space="0" w:color="auto"/>
            </w:tcBorders>
          </w:tcPr>
          <w:p w:rsidR="00681B72" w:rsidRPr="003A2132" w:rsidRDefault="00483106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56-59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</w:tcBorders>
          </w:tcPr>
          <w:p w:rsidR="00483106" w:rsidRPr="00483106" w:rsidRDefault="00483106" w:rsidP="00483106">
            <w:pPr>
              <w:autoSpaceDE w:val="0"/>
              <w:autoSpaceDN w:val="0"/>
              <w:adjustRightInd w:val="0"/>
              <w:ind w:right="-10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31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Синус и косинус суммы и разности аргументов</w:t>
            </w:r>
          </w:p>
          <w:p w:rsidR="00681B72" w:rsidRPr="00483106" w:rsidRDefault="00681B72" w:rsidP="00121340">
            <w:pPr>
              <w:tabs>
                <w:tab w:val="left" w:pos="395"/>
                <w:tab w:val="left" w:pos="540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681B72" w:rsidRPr="00483106" w:rsidRDefault="00681B72" w:rsidP="009E2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  <w:tcBorders>
              <w:top w:val="single" w:sz="4" w:space="0" w:color="auto"/>
            </w:tcBorders>
          </w:tcPr>
          <w:p w:rsidR="00483106" w:rsidRPr="00483106" w:rsidRDefault="00483106" w:rsidP="00483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3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483106">
              <w:rPr>
                <w:rFonts w:ascii="Times New Roman" w:hAnsi="Times New Roman" w:cs="Times New Roman"/>
                <w:sz w:val="24"/>
                <w:szCs w:val="24"/>
              </w:rPr>
              <w:t xml:space="preserve"> формулу синуса, косинуса суммы двух углов.</w:t>
            </w:r>
          </w:p>
          <w:p w:rsidR="00681B72" w:rsidRPr="00483106" w:rsidRDefault="00483106" w:rsidP="004831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831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4831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83106">
              <w:rPr>
                <w:rFonts w:ascii="Times New Roman" w:hAnsi="Times New Roman" w:cs="Times New Roman"/>
                <w:sz w:val="24"/>
                <w:szCs w:val="24"/>
              </w:rPr>
              <w:t>преобразовывать простейшие выражения, используя основные тождества, формулы приведения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:rsidR="00681B72" w:rsidRPr="003A2132" w:rsidRDefault="00681B72" w:rsidP="009E2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  <w:tcBorders>
              <w:top w:val="single" w:sz="4" w:space="0" w:color="auto"/>
            </w:tcBorders>
          </w:tcPr>
          <w:p w:rsidR="00681B72" w:rsidRPr="003A2132" w:rsidRDefault="00681B72" w:rsidP="009E20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280942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60-62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</w:tcBorders>
          </w:tcPr>
          <w:p w:rsidR="00681B72" w:rsidRPr="003A2132" w:rsidRDefault="00280942" w:rsidP="00850D7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color w:val="000000"/>
                <w:szCs w:val="24"/>
              </w:rPr>
            </w:pPr>
            <w:r w:rsidRPr="002949CE">
              <w:rPr>
                <w:color w:val="000000"/>
                <w:szCs w:val="24"/>
              </w:rPr>
              <w:t>Тангенс суммы  и разности  аргументов</w:t>
            </w:r>
          </w:p>
        </w:tc>
        <w:tc>
          <w:tcPr>
            <w:tcW w:w="3261" w:type="dxa"/>
          </w:tcPr>
          <w:p w:rsidR="00681B72" w:rsidRPr="003A2132" w:rsidRDefault="00681B72" w:rsidP="00850D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7" w:type="dxa"/>
          </w:tcPr>
          <w:p w:rsidR="00280942" w:rsidRPr="00280942" w:rsidRDefault="00280942" w:rsidP="00280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80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280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80942">
              <w:rPr>
                <w:rFonts w:ascii="Times New Roman" w:hAnsi="Times New Roman" w:cs="Times New Roman"/>
                <w:sz w:val="24"/>
                <w:szCs w:val="24"/>
              </w:rPr>
              <w:t>формулу тангенса и котангенса суммы и разности двух углов.</w:t>
            </w:r>
          </w:p>
          <w:p w:rsidR="00681B72" w:rsidRPr="00280942" w:rsidRDefault="00280942" w:rsidP="00280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09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2809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80942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простые </w:t>
            </w:r>
            <w:r w:rsidRPr="002809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тригонометрические выражения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B51A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B51A4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2B1762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63-65</w:t>
            </w:r>
          </w:p>
        </w:tc>
        <w:tc>
          <w:tcPr>
            <w:tcW w:w="3335" w:type="dxa"/>
            <w:gridSpan w:val="2"/>
          </w:tcPr>
          <w:p w:rsidR="00681B72" w:rsidRPr="00361F8D" w:rsidRDefault="002B1762" w:rsidP="00850D7B">
            <w:pPr>
              <w:tabs>
                <w:tab w:val="left" w:pos="271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1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Формулы  двойного </w:t>
            </w:r>
            <w:r w:rsidRPr="00361F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аргумента</w:t>
            </w:r>
          </w:p>
        </w:tc>
        <w:tc>
          <w:tcPr>
            <w:tcW w:w="3261" w:type="dxa"/>
          </w:tcPr>
          <w:p w:rsidR="00681B72" w:rsidRDefault="00361F8D" w:rsidP="00850D7B">
            <w:pPr>
              <w:rPr>
                <w:rFonts w:ascii="Times New Roman" w:hAnsi="Times New Roman" w:cs="Times New Roman"/>
                <w:color w:val="000000"/>
              </w:rPr>
            </w:pPr>
            <w:r w:rsidRPr="00361F8D">
              <w:rPr>
                <w:rFonts w:ascii="Times New Roman" w:hAnsi="Times New Roman" w:cs="Times New Roman"/>
                <w:color w:val="000000"/>
              </w:rPr>
              <w:t>Аргумент</w:t>
            </w:r>
          </w:p>
          <w:p w:rsidR="00350A3A" w:rsidRPr="00350A3A" w:rsidRDefault="00350A3A" w:rsidP="00850D7B">
            <w:pPr>
              <w:rPr>
                <w:rFonts w:ascii="Times New Roman" w:hAnsi="Times New Roman" w:cs="Times New Roman"/>
                <w:color w:val="000000"/>
              </w:rPr>
            </w:pP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Формулы понижения </w:t>
            </w: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степени</w:t>
            </w:r>
          </w:p>
        </w:tc>
        <w:tc>
          <w:tcPr>
            <w:tcW w:w="3877" w:type="dxa"/>
          </w:tcPr>
          <w:p w:rsidR="00361F8D" w:rsidRPr="00361F8D" w:rsidRDefault="00361F8D" w:rsidP="00361F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61F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61F8D">
              <w:rPr>
                <w:rFonts w:ascii="Times New Roman" w:hAnsi="Times New Roman" w:cs="Times New Roman"/>
                <w:sz w:val="24"/>
                <w:szCs w:val="24"/>
              </w:rPr>
              <w:t>формулы двойного угла синуса, косинуса и тангенса.</w:t>
            </w:r>
          </w:p>
          <w:p w:rsidR="00681B72" w:rsidRPr="00361F8D" w:rsidRDefault="00361F8D" w:rsidP="00361F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F8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61F8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формулы для упрощения выражений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350A3A" w:rsidRPr="003A2132" w:rsidTr="006B2344">
        <w:tc>
          <w:tcPr>
            <w:tcW w:w="656" w:type="dxa"/>
          </w:tcPr>
          <w:p w:rsidR="00350A3A" w:rsidRDefault="00350A3A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66-69</w:t>
            </w:r>
          </w:p>
        </w:tc>
        <w:tc>
          <w:tcPr>
            <w:tcW w:w="3335" w:type="dxa"/>
            <w:gridSpan w:val="2"/>
          </w:tcPr>
          <w:p w:rsidR="00350A3A" w:rsidRPr="00350A3A" w:rsidRDefault="00350A3A" w:rsidP="00850D7B">
            <w:pPr>
              <w:tabs>
                <w:tab w:val="left" w:pos="271"/>
              </w:tabs>
              <w:suppressAutoHyphens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Преобразование сумм тригонометрических функций </w:t>
            </w: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произведения</w:t>
            </w:r>
          </w:p>
        </w:tc>
        <w:tc>
          <w:tcPr>
            <w:tcW w:w="3261" w:type="dxa"/>
          </w:tcPr>
          <w:p w:rsidR="00350A3A" w:rsidRPr="00361F8D" w:rsidRDefault="00350A3A" w:rsidP="00850D7B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77" w:type="dxa"/>
          </w:tcPr>
          <w:p w:rsidR="00350A3A" w:rsidRPr="00350A3A" w:rsidRDefault="00350A3A" w:rsidP="00361F8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50A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50A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50A3A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суммы тригонометрических функций </w:t>
            </w:r>
            <w:r w:rsidRPr="00350A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произведение; простые тригонометрические выражения </w:t>
            </w:r>
          </w:p>
        </w:tc>
        <w:tc>
          <w:tcPr>
            <w:tcW w:w="1800" w:type="dxa"/>
            <w:gridSpan w:val="2"/>
          </w:tcPr>
          <w:p w:rsidR="00350A3A" w:rsidRPr="003A2132" w:rsidRDefault="00350A3A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21" w:type="dxa"/>
            <w:gridSpan w:val="3"/>
          </w:tcPr>
          <w:p w:rsidR="00350A3A" w:rsidRPr="003A2132" w:rsidRDefault="00350A3A" w:rsidP="00540DFD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350A3A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335" w:type="dxa"/>
            <w:gridSpan w:val="2"/>
          </w:tcPr>
          <w:p w:rsidR="00681B72" w:rsidRPr="00762C0B" w:rsidRDefault="00850D7B" w:rsidP="00DB1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Контрольна</w:t>
            </w:r>
            <w:r w:rsidR="00762C0B">
              <w:rPr>
                <w:rFonts w:ascii="Times New Roman" w:hAnsi="Times New Roman" w:cs="Times New Roman"/>
                <w:sz w:val="24"/>
                <w:szCs w:val="24"/>
              </w:rPr>
              <w:t>я работа № 5 по теме «</w:t>
            </w:r>
            <w:r w:rsidR="00762C0B" w:rsidRPr="00762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="00762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еобразование тригонометрических </w:t>
            </w:r>
            <w:r w:rsidR="00762C0B" w:rsidRPr="00762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выражений</w:t>
            </w: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1" w:type="dxa"/>
          </w:tcPr>
          <w:p w:rsidR="00681B72" w:rsidRPr="003A2132" w:rsidRDefault="00681B72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681B72" w:rsidRPr="003A2132" w:rsidRDefault="00850D7B" w:rsidP="00850D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106" w:rsidRPr="003A2132" w:rsidTr="006B2344">
        <w:tc>
          <w:tcPr>
            <w:tcW w:w="656" w:type="dxa"/>
          </w:tcPr>
          <w:p w:rsidR="00483106" w:rsidRPr="003A2132" w:rsidRDefault="00350A3A" w:rsidP="00FA30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71-73</w:t>
            </w:r>
          </w:p>
        </w:tc>
        <w:tc>
          <w:tcPr>
            <w:tcW w:w="3335" w:type="dxa"/>
            <w:gridSpan w:val="2"/>
          </w:tcPr>
          <w:p w:rsidR="00350A3A" w:rsidRPr="00350A3A" w:rsidRDefault="00350A3A" w:rsidP="00350A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Преобразование произведений тригонометрических функций </w:t>
            </w:r>
          </w:p>
          <w:p w:rsidR="00483106" w:rsidRPr="003A2132" w:rsidRDefault="00350A3A" w:rsidP="00350A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A3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сумму</w:t>
            </w:r>
          </w:p>
        </w:tc>
        <w:tc>
          <w:tcPr>
            <w:tcW w:w="3261" w:type="dxa"/>
          </w:tcPr>
          <w:p w:rsidR="00483106" w:rsidRPr="003A2132" w:rsidRDefault="00483106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77" w:type="dxa"/>
          </w:tcPr>
          <w:p w:rsidR="00483106" w:rsidRPr="00350A3A" w:rsidRDefault="00350A3A" w:rsidP="00350A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A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Знать,</w:t>
            </w:r>
            <w:r w:rsidRPr="00350A3A">
              <w:rPr>
                <w:rFonts w:ascii="Times New Roman" w:hAnsi="Times New Roman" w:cs="Times New Roman"/>
                <w:sz w:val="24"/>
                <w:szCs w:val="24"/>
              </w:rPr>
              <w:t xml:space="preserve"> как преобразовывать произведения тригонометрических функций в сумму; преобразования простейших тригонометрических выражений.</w:t>
            </w:r>
          </w:p>
        </w:tc>
        <w:tc>
          <w:tcPr>
            <w:tcW w:w="1800" w:type="dxa"/>
            <w:gridSpan w:val="2"/>
          </w:tcPr>
          <w:p w:rsidR="00483106" w:rsidRPr="003A2132" w:rsidRDefault="00483106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21" w:type="dxa"/>
            <w:gridSpan w:val="3"/>
          </w:tcPr>
          <w:p w:rsidR="00483106" w:rsidRPr="003A2132" w:rsidRDefault="00483106" w:rsidP="005247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3C71" w:rsidRPr="003A2132" w:rsidTr="00D642F9">
        <w:tc>
          <w:tcPr>
            <w:tcW w:w="14850" w:type="dxa"/>
            <w:gridSpan w:val="10"/>
          </w:tcPr>
          <w:p w:rsidR="00DA3C71" w:rsidRPr="003A2132" w:rsidRDefault="00DA3C71" w:rsidP="006B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2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Глава 5. </w:t>
            </w:r>
            <w:r w:rsidR="00A87CEB" w:rsidRPr="00A87CEB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Производная (40 ч)</w:t>
            </w: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E4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74-76</w:t>
            </w:r>
          </w:p>
        </w:tc>
        <w:tc>
          <w:tcPr>
            <w:tcW w:w="3335" w:type="dxa"/>
            <w:gridSpan w:val="2"/>
          </w:tcPr>
          <w:p w:rsidR="00681B72" w:rsidRPr="00141482" w:rsidRDefault="00E44D7A" w:rsidP="00640975">
            <w:pPr>
              <w:tabs>
                <w:tab w:val="left" w:pos="271"/>
              </w:tabs>
              <w:suppressAutoHyphens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414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последовательности и их свойства</w:t>
            </w:r>
          </w:p>
        </w:tc>
        <w:tc>
          <w:tcPr>
            <w:tcW w:w="3261" w:type="dxa"/>
          </w:tcPr>
          <w:p w:rsidR="00681B72" w:rsidRPr="00141482" w:rsidRDefault="00E44D7A" w:rsidP="001B2F0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414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Числовые последовательности</w:t>
            </w:r>
          </w:p>
          <w:p w:rsidR="00E44D7A" w:rsidRPr="00141482" w:rsidRDefault="00E44D7A" w:rsidP="001B2F0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14148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 последовательности</w:t>
            </w:r>
          </w:p>
        </w:tc>
        <w:tc>
          <w:tcPr>
            <w:tcW w:w="3877" w:type="dxa"/>
          </w:tcPr>
          <w:p w:rsidR="00681B72" w:rsidRPr="00141482" w:rsidRDefault="00092B36" w:rsidP="001B2F0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92B3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="00141482" w:rsidRPr="00141482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числовые последовательности различными способами; развернуто  обосновывать суждения; </w:t>
            </w:r>
            <w:proofErr w:type="spellStart"/>
            <w:r w:rsidR="00141482" w:rsidRPr="00141482">
              <w:rPr>
                <w:rFonts w:ascii="Times New Roman" w:hAnsi="Times New Roman" w:cs="Times New Roman"/>
                <w:sz w:val="24"/>
                <w:szCs w:val="24"/>
              </w:rPr>
              <w:t>аргументированно</w:t>
            </w:r>
            <w:proofErr w:type="spellEnd"/>
            <w:r w:rsidR="00141482" w:rsidRPr="00141482">
              <w:rPr>
                <w:rFonts w:ascii="Times New Roman" w:hAnsi="Times New Roman" w:cs="Times New Roman"/>
                <w:sz w:val="24"/>
                <w:szCs w:val="24"/>
              </w:rPr>
              <w:t xml:space="preserve"> рассуждать, обобщать, участвовать в диалоге, понимать точку зрения собеседника, приводить пример</w:t>
            </w:r>
          </w:p>
        </w:tc>
        <w:tc>
          <w:tcPr>
            <w:tcW w:w="1800" w:type="dxa"/>
            <w:gridSpan w:val="2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21" w:type="dxa"/>
            <w:gridSpan w:val="3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E44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77-79</w:t>
            </w:r>
          </w:p>
        </w:tc>
        <w:tc>
          <w:tcPr>
            <w:tcW w:w="3335" w:type="dxa"/>
            <w:gridSpan w:val="2"/>
          </w:tcPr>
          <w:p w:rsidR="00681B72" w:rsidRPr="00092B36" w:rsidRDefault="00092B36" w:rsidP="00F30C68">
            <w:pPr>
              <w:tabs>
                <w:tab w:val="left" w:pos="271"/>
              </w:tabs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92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бесконечной геометрической последовательности</w:t>
            </w:r>
          </w:p>
        </w:tc>
        <w:tc>
          <w:tcPr>
            <w:tcW w:w="3261" w:type="dxa"/>
          </w:tcPr>
          <w:p w:rsidR="00681B72" w:rsidRPr="00092B36" w:rsidRDefault="00092B36" w:rsidP="001B2F0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92B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Бесконечная геометрическая последовательность</w:t>
            </w:r>
          </w:p>
        </w:tc>
        <w:tc>
          <w:tcPr>
            <w:tcW w:w="3877" w:type="dxa"/>
          </w:tcPr>
          <w:p w:rsidR="00681B72" w:rsidRPr="00092B36" w:rsidRDefault="00092B36" w:rsidP="00092B36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92B36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092B36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свойства числовых последовательностей; обосновывать суждения, давать определения, приводить доказательства, примеры.</w:t>
            </w:r>
          </w:p>
        </w:tc>
        <w:tc>
          <w:tcPr>
            <w:tcW w:w="1785" w:type="dxa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7E0A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80-83</w:t>
            </w:r>
          </w:p>
        </w:tc>
        <w:tc>
          <w:tcPr>
            <w:tcW w:w="3335" w:type="dxa"/>
            <w:gridSpan w:val="2"/>
          </w:tcPr>
          <w:p w:rsidR="00681B72" w:rsidRPr="003A2132" w:rsidRDefault="007E0A04" w:rsidP="001B2F0F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sz w:val="20"/>
              </w:rPr>
            </w:pPr>
            <w:r w:rsidRPr="002949CE">
              <w:rPr>
                <w:color w:val="000000"/>
                <w:szCs w:val="24"/>
              </w:rPr>
              <w:t>Предел функции</w:t>
            </w:r>
          </w:p>
        </w:tc>
        <w:tc>
          <w:tcPr>
            <w:tcW w:w="3261" w:type="dxa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1B2F0F" w:rsidRPr="003A2132" w:rsidRDefault="007E0A04" w:rsidP="007E0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0A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7E0A0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существование предела монотонной ограниченной </w:t>
            </w:r>
            <w:r w:rsidRPr="007E0A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последовательности; </w:t>
            </w:r>
            <w:r w:rsidRPr="007E0A04">
              <w:rPr>
                <w:rFonts w:ascii="Times New Roman" w:hAnsi="Times New Roman" w:cs="Times New Roman"/>
                <w:sz w:val="24"/>
                <w:szCs w:val="24"/>
              </w:rPr>
              <w:br/>
              <w:t>находить и использовать информацию</w:t>
            </w:r>
          </w:p>
        </w:tc>
        <w:tc>
          <w:tcPr>
            <w:tcW w:w="1785" w:type="dxa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E0A04" w:rsidRPr="003A2132" w:rsidTr="00873739">
        <w:tc>
          <w:tcPr>
            <w:tcW w:w="656" w:type="dxa"/>
          </w:tcPr>
          <w:p w:rsidR="007E0A04" w:rsidRDefault="007E0A04" w:rsidP="00873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84-87</w:t>
            </w:r>
          </w:p>
        </w:tc>
        <w:tc>
          <w:tcPr>
            <w:tcW w:w="3335" w:type="dxa"/>
            <w:gridSpan w:val="2"/>
          </w:tcPr>
          <w:p w:rsidR="007E0A04" w:rsidRPr="002949CE" w:rsidRDefault="00C6540E" w:rsidP="0087373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color w:val="000000"/>
                <w:szCs w:val="24"/>
              </w:rPr>
            </w:pPr>
            <w:r w:rsidRPr="002949CE">
              <w:rPr>
                <w:color w:val="000000"/>
                <w:szCs w:val="24"/>
              </w:rPr>
              <w:t>Определение производной</w:t>
            </w:r>
          </w:p>
        </w:tc>
        <w:tc>
          <w:tcPr>
            <w:tcW w:w="3261" w:type="dxa"/>
          </w:tcPr>
          <w:p w:rsidR="007E0A04" w:rsidRPr="00C6540E" w:rsidRDefault="00C6540E" w:rsidP="0087373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4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производная</w:t>
            </w:r>
          </w:p>
        </w:tc>
        <w:tc>
          <w:tcPr>
            <w:tcW w:w="3877" w:type="dxa"/>
          </w:tcPr>
          <w:p w:rsidR="007E0A04" w:rsidRPr="00C6540E" w:rsidRDefault="00C6540E" w:rsidP="00873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40E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C6540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алгоритм нахождения производной простейших функций</w:t>
            </w:r>
          </w:p>
        </w:tc>
        <w:tc>
          <w:tcPr>
            <w:tcW w:w="1785" w:type="dxa"/>
          </w:tcPr>
          <w:p w:rsidR="007E0A04" w:rsidRPr="003A2132" w:rsidRDefault="007E0A04" w:rsidP="0087373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7E0A04" w:rsidRPr="003A2132" w:rsidRDefault="007E0A04" w:rsidP="0087373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7E0A04" w:rsidRPr="003A2132" w:rsidTr="006B2344">
        <w:tc>
          <w:tcPr>
            <w:tcW w:w="656" w:type="dxa"/>
          </w:tcPr>
          <w:p w:rsidR="007E0A04" w:rsidRDefault="00C654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88-93</w:t>
            </w:r>
          </w:p>
        </w:tc>
        <w:tc>
          <w:tcPr>
            <w:tcW w:w="3335" w:type="dxa"/>
            <w:gridSpan w:val="2"/>
          </w:tcPr>
          <w:p w:rsidR="007E0A04" w:rsidRPr="00C6540E" w:rsidRDefault="00C6540E" w:rsidP="00C6540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54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Вычисление производных</w:t>
            </w:r>
          </w:p>
        </w:tc>
        <w:tc>
          <w:tcPr>
            <w:tcW w:w="3261" w:type="dxa"/>
          </w:tcPr>
          <w:p w:rsidR="007E0A04" w:rsidRPr="00C6540E" w:rsidRDefault="00C6540E" w:rsidP="00C6540E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C6540E">
              <w:rPr>
                <w:rFonts w:ascii="Times New Roman" w:hAnsi="Times New Roman" w:cs="Times New Roman"/>
                <w:sz w:val="24"/>
                <w:szCs w:val="24"/>
              </w:rPr>
              <w:t>формулы нахождения производной</w:t>
            </w:r>
          </w:p>
        </w:tc>
        <w:tc>
          <w:tcPr>
            <w:tcW w:w="3877" w:type="dxa"/>
          </w:tcPr>
          <w:p w:rsidR="007E0A04" w:rsidRPr="00C6540E" w:rsidRDefault="00C6540E" w:rsidP="007E0A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Знать </w:t>
            </w:r>
            <w:r w:rsidRPr="00C6540E">
              <w:rPr>
                <w:rFonts w:ascii="Times New Roman" w:hAnsi="Times New Roman" w:cs="Times New Roman"/>
                <w:sz w:val="24"/>
                <w:szCs w:val="24"/>
              </w:rPr>
              <w:t>формулы нахождения производной; вычислять скорость изменения функции в точке</w:t>
            </w:r>
          </w:p>
        </w:tc>
        <w:tc>
          <w:tcPr>
            <w:tcW w:w="1785" w:type="dxa"/>
          </w:tcPr>
          <w:p w:rsidR="007E0A04" w:rsidRPr="003A2132" w:rsidRDefault="007E0A04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7E0A04" w:rsidRPr="003A2132" w:rsidRDefault="007E0A04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681B72" w:rsidRPr="003A2132" w:rsidTr="006B2344">
        <w:tc>
          <w:tcPr>
            <w:tcW w:w="656" w:type="dxa"/>
          </w:tcPr>
          <w:p w:rsidR="00681B72" w:rsidRPr="003A2132" w:rsidRDefault="004041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335" w:type="dxa"/>
            <w:gridSpan w:val="2"/>
          </w:tcPr>
          <w:p w:rsidR="00681B72" w:rsidRPr="003A2132" w:rsidRDefault="001B2F0F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color w:val="000000"/>
                <w:szCs w:val="24"/>
              </w:rPr>
            </w:pPr>
            <w:r w:rsidRPr="003A2132">
              <w:rPr>
                <w:szCs w:val="24"/>
              </w:rPr>
              <w:t>Контрольная работа №6  по теме «</w:t>
            </w:r>
            <w:r w:rsidR="00A87CEB">
              <w:rPr>
                <w:szCs w:val="24"/>
              </w:rPr>
              <w:t>Производная</w:t>
            </w:r>
            <w:r w:rsidRPr="003A2132">
              <w:rPr>
                <w:szCs w:val="24"/>
              </w:rPr>
              <w:t>»</w:t>
            </w:r>
          </w:p>
        </w:tc>
        <w:tc>
          <w:tcPr>
            <w:tcW w:w="3261" w:type="dxa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681B72" w:rsidRPr="003A2132" w:rsidRDefault="001B2F0F" w:rsidP="001B2F0F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3A2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785" w:type="dxa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681B72" w:rsidRPr="003A2132" w:rsidRDefault="00681B72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873739">
        <w:tc>
          <w:tcPr>
            <w:tcW w:w="656" w:type="dxa"/>
          </w:tcPr>
          <w:p w:rsidR="0040414F" w:rsidRDefault="00BA5259" w:rsidP="008737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3335" w:type="dxa"/>
            <w:gridSpan w:val="2"/>
          </w:tcPr>
          <w:p w:rsidR="0040414F" w:rsidRPr="003A2132" w:rsidRDefault="00BA5259" w:rsidP="00873739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2949CE">
              <w:rPr>
                <w:color w:val="000000"/>
                <w:szCs w:val="24"/>
              </w:rPr>
              <w:t>Уравнение касательной к графику функции.</w:t>
            </w:r>
          </w:p>
        </w:tc>
        <w:tc>
          <w:tcPr>
            <w:tcW w:w="3261" w:type="dxa"/>
          </w:tcPr>
          <w:p w:rsidR="0040414F" w:rsidRPr="00BA5259" w:rsidRDefault="00BA5259" w:rsidP="00BA5259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A52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касательная к графику функции</w:t>
            </w:r>
          </w:p>
        </w:tc>
        <w:tc>
          <w:tcPr>
            <w:tcW w:w="3877" w:type="dxa"/>
          </w:tcPr>
          <w:p w:rsidR="0040414F" w:rsidRPr="00BA5259" w:rsidRDefault="00BA5259" w:rsidP="008737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52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A5259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уравнения касательной к графику функции при дополнительных условиях. </w:t>
            </w:r>
            <w:r w:rsidRPr="00BA5259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BA5259">
              <w:rPr>
                <w:rFonts w:ascii="Times New Roman" w:hAnsi="Times New Roman" w:cs="Times New Roman"/>
                <w:sz w:val="24"/>
                <w:szCs w:val="24"/>
              </w:rPr>
              <w:t xml:space="preserve"> извлекать необходимую информацию из учебно-научных текстов.   Поиск нескольких способов решения, аргументация рационального способа, проведение доказательных рассуждений</w:t>
            </w:r>
          </w:p>
        </w:tc>
        <w:tc>
          <w:tcPr>
            <w:tcW w:w="1785" w:type="dxa"/>
          </w:tcPr>
          <w:p w:rsidR="0040414F" w:rsidRPr="003A2132" w:rsidRDefault="0040414F" w:rsidP="0087373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873739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F8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97-99</w:t>
            </w:r>
          </w:p>
        </w:tc>
        <w:tc>
          <w:tcPr>
            <w:tcW w:w="3335" w:type="dxa"/>
            <w:gridSpan w:val="2"/>
          </w:tcPr>
          <w:p w:rsidR="0040414F" w:rsidRPr="00F8553D" w:rsidRDefault="00F8553D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F8553D">
              <w:rPr>
                <w:color w:val="000000"/>
                <w:szCs w:val="24"/>
              </w:rPr>
              <w:t>Применение производной для исследования функции на монотонность</w:t>
            </w:r>
          </w:p>
        </w:tc>
        <w:tc>
          <w:tcPr>
            <w:tcW w:w="3261" w:type="dxa"/>
          </w:tcPr>
          <w:p w:rsidR="0040414F" w:rsidRPr="00F8553D" w:rsidRDefault="00F8553D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F85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Монотонность функции </w:t>
            </w:r>
          </w:p>
        </w:tc>
        <w:tc>
          <w:tcPr>
            <w:tcW w:w="3877" w:type="dxa"/>
          </w:tcPr>
          <w:p w:rsidR="0040414F" w:rsidRPr="00F8553D" w:rsidRDefault="00F8553D" w:rsidP="001B2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553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F8553D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производные при решении уравнений и неравенств, текстовых, физических и геометрических задач.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F8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100-102</w:t>
            </w:r>
          </w:p>
        </w:tc>
        <w:tc>
          <w:tcPr>
            <w:tcW w:w="3335" w:type="dxa"/>
            <w:gridSpan w:val="2"/>
          </w:tcPr>
          <w:p w:rsidR="0040414F" w:rsidRPr="003A2132" w:rsidRDefault="00F8553D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2949CE">
              <w:rPr>
                <w:color w:val="000000"/>
                <w:szCs w:val="24"/>
              </w:rPr>
              <w:t>Построение графиков функций</w:t>
            </w:r>
          </w:p>
        </w:tc>
        <w:tc>
          <w:tcPr>
            <w:tcW w:w="3261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40414F" w:rsidRPr="00F8553D" w:rsidRDefault="00F8553D" w:rsidP="001B2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построить графики функций с помощью производной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F855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335" w:type="dxa"/>
            <w:gridSpan w:val="2"/>
          </w:tcPr>
          <w:p w:rsidR="00F8553D" w:rsidRPr="00F8553D" w:rsidRDefault="00F8553D" w:rsidP="00F855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55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  <w:p w:rsidR="0040414F" w:rsidRPr="003A2132" w:rsidRDefault="00F8553D" w:rsidP="00F8553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F8553D">
              <w:rPr>
                <w:color w:val="000000"/>
                <w:szCs w:val="24"/>
              </w:rPr>
              <w:t>№7 по теме: «Применение производной для исследования функции на монотонность»</w:t>
            </w:r>
          </w:p>
        </w:tc>
        <w:tc>
          <w:tcPr>
            <w:tcW w:w="3261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40414F" w:rsidRPr="003A2132" w:rsidRDefault="0029751D" w:rsidP="001B2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634E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107</w:t>
            </w:r>
          </w:p>
        </w:tc>
        <w:tc>
          <w:tcPr>
            <w:tcW w:w="3335" w:type="dxa"/>
            <w:gridSpan w:val="2"/>
          </w:tcPr>
          <w:p w:rsidR="0040414F" w:rsidRPr="003A2132" w:rsidRDefault="00634E34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2949CE">
              <w:rPr>
                <w:color w:val="000000"/>
                <w:szCs w:val="24"/>
              </w:rPr>
              <w:lastRenderedPageBreak/>
              <w:t xml:space="preserve">Применение производной для </w:t>
            </w:r>
            <w:r w:rsidRPr="002949CE">
              <w:rPr>
                <w:color w:val="000000"/>
                <w:szCs w:val="24"/>
              </w:rPr>
              <w:lastRenderedPageBreak/>
              <w:t>отыскания наименьшего и наибольшего значения функции</w:t>
            </w:r>
          </w:p>
        </w:tc>
        <w:tc>
          <w:tcPr>
            <w:tcW w:w="3261" w:type="dxa"/>
          </w:tcPr>
          <w:p w:rsidR="0040414F" w:rsidRPr="00634E34" w:rsidRDefault="00634E34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34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наименьшее и наибольшее </w:t>
            </w:r>
            <w:r w:rsidRPr="00634E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значения функции</w:t>
            </w:r>
          </w:p>
        </w:tc>
        <w:tc>
          <w:tcPr>
            <w:tcW w:w="3877" w:type="dxa"/>
          </w:tcPr>
          <w:p w:rsidR="00634E34" w:rsidRPr="00634E34" w:rsidRDefault="00634E34" w:rsidP="00634E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E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Уметь</w:t>
            </w:r>
            <w:r w:rsidRPr="00634E3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</w:t>
            </w:r>
            <w:r w:rsidRPr="00634E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нахождения </w:t>
            </w:r>
            <w:proofErr w:type="gramStart"/>
            <w:r w:rsidRPr="00634E34">
              <w:rPr>
                <w:rFonts w:ascii="Times New Roman" w:hAnsi="Times New Roman" w:cs="Times New Roman"/>
                <w:sz w:val="24"/>
                <w:szCs w:val="24"/>
              </w:rPr>
              <w:t>наибольших</w:t>
            </w:r>
            <w:proofErr w:type="gramEnd"/>
          </w:p>
          <w:p w:rsidR="0040414F" w:rsidRPr="00634E34" w:rsidRDefault="001D4C07" w:rsidP="00634E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наименьших значений функции</w:t>
            </w:r>
            <w:r w:rsidR="00634E34" w:rsidRPr="00634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1D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108-112</w:t>
            </w:r>
          </w:p>
        </w:tc>
        <w:tc>
          <w:tcPr>
            <w:tcW w:w="3335" w:type="dxa"/>
            <w:gridSpan w:val="2"/>
          </w:tcPr>
          <w:p w:rsidR="0040414F" w:rsidRPr="003A2132" w:rsidRDefault="001D4C07" w:rsidP="00A87CEB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2949CE">
              <w:rPr>
                <w:color w:val="000000"/>
                <w:szCs w:val="24"/>
              </w:rPr>
              <w:t xml:space="preserve">Задачи на нахождение наибольших и наименьших </w:t>
            </w:r>
            <w:r>
              <w:rPr>
                <w:color w:val="000000"/>
                <w:szCs w:val="24"/>
              </w:rPr>
              <w:t xml:space="preserve">значений </w:t>
            </w:r>
            <w:r w:rsidRPr="002949CE">
              <w:rPr>
                <w:color w:val="000000"/>
                <w:szCs w:val="24"/>
              </w:rPr>
              <w:t>величин.</w:t>
            </w:r>
          </w:p>
        </w:tc>
        <w:tc>
          <w:tcPr>
            <w:tcW w:w="3261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1D4C07" w:rsidRPr="00634E34" w:rsidRDefault="001D4C07" w:rsidP="001D4C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E34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634E34">
              <w:rPr>
                <w:rFonts w:ascii="Times New Roman" w:hAnsi="Times New Roman" w:cs="Times New Roman"/>
                <w:sz w:val="24"/>
                <w:szCs w:val="24"/>
              </w:rPr>
              <w:t xml:space="preserve"> решать задачи на нахождения </w:t>
            </w:r>
            <w:proofErr w:type="gramStart"/>
            <w:r w:rsidRPr="00634E34">
              <w:rPr>
                <w:rFonts w:ascii="Times New Roman" w:hAnsi="Times New Roman" w:cs="Times New Roman"/>
                <w:sz w:val="24"/>
                <w:szCs w:val="24"/>
              </w:rPr>
              <w:t>наибольших</w:t>
            </w:r>
            <w:proofErr w:type="gramEnd"/>
          </w:p>
          <w:p w:rsidR="0040414F" w:rsidRPr="003A2132" w:rsidRDefault="001D4C07" w:rsidP="001D4C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наименьших значений величин</w:t>
            </w:r>
            <w:r w:rsidRPr="00634E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40414F" w:rsidRPr="003A2132" w:rsidTr="006B2344">
        <w:tc>
          <w:tcPr>
            <w:tcW w:w="656" w:type="dxa"/>
          </w:tcPr>
          <w:p w:rsidR="0040414F" w:rsidRDefault="001D4C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335" w:type="dxa"/>
            <w:gridSpan w:val="2"/>
          </w:tcPr>
          <w:p w:rsidR="005032FD" w:rsidRPr="005032FD" w:rsidRDefault="005032FD" w:rsidP="005032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2F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40414F" w:rsidRPr="003A2132" w:rsidRDefault="005032FD" w:rsidP="005032FD">
            <w:pPr>
              <w:pStyle w:val="NR"/>
              <w:widowControl w:val="0"/>
              <w:overflowPunct w:val="0"/>
              <w:autoSpaceDE w:val="0"/>
              <w:autoSpaceDN w:val="0"/>
              <w:adjustRightInd w:val="0"/>
              <w:spacing w:before="60"/>
              <w:textAlignment w:val="baseline"/>
              <w:rPr>
                <w:szCs w:val="24"/>
              </w:rPr>
            </w:pPr>
            <w:r w:rsidRPr="005032FD">
              <w:rPr>
                <w:szCs w:val="24"/>
              </w:rPr>
              <w:t>№8  по теме: «Применение производной для отыскания наибольшего и наименьшего значения функции»</w:t>
            </w:r>
          </w:p>
        </w:tc>
        <w:tc>
          <w:tcPr>
            <w:tcW w:w="3261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3877" w:type="dxa"/>
          </w:tcPr>
          <w:p w:rsidR="0040414F" w:rsidRPr="003A2132" w:rsidRDefault="005032FD" w:rsidP="001B2F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Уметь </w:t>
            </w:r>
            <w:r w:rsidRPr="003A2132">
              <w:rPr>
                <w:rFonts w:ascii="Times New Roman" w:hAnsi="Times New Roman" w:cs="Times New Roman"/>
                <w:sz w:val="24"/>
                <w:szCs w:val="24"/>
              </w:rPr>
              <w:t>применять изученный теоретический материал при выполнении письменной работы</w:t>
            </w:r>
          </w:p>
        </w:tc>
        <w:tc>
          <w:tcPr>
            <w:tcW w:w="1785" w:type="dxa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936" w:type="dxa"/>
            <w:gridSpan w:val="4"/>
          </w:tcPr>
          <w:p w:rsidR="0040414F" w:rsidRPr="003A2132" w:rsidRDefault="0040414F" w:rsidP="00A940C3">
            <w:pPr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</w:tr>
      <w:tr w:rsidR="00182B92" w:rsidRPr="003A2132" w:rsidTr="00486CAF">
        <w:tc>
          <w:tcPr>
            <w:tcW w:w="12914" w:type="dxa"/>
            <w:gridSpan w:val="6"/>
          </w:tcPr>
          <w:p w:rsidR="00182B92" w:rsidRPr="003A2132" w:rsidRDefault="0040414F" w:rsidP="00182B9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114</w:t>
            </w:r>
            <w:r w:rsidR="00182B92" w:rsidRPr="003A2132">
              <w:rPr>
                <w:rFonts w:ascii="Times New Roman" w:hAnsi="Times New Roman" w:cs="Times New Roman"/>
                <w:bCs/>
                <w:sz w:val="28"/>
                <w:szCs w:val="28"/>
              </w:rPr>
              <w:t>-136.</w:t>
            </w:r>
            <w:r w:rsidR="00182B92" w:rsidRPr="003A2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Повторение.</w:t>
            </w:r>
            <w:r w:rsidR="00A7281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Итоговая контрольная работа (17</w:t>
            </w:r>
            <w:r w:rsidR="00182B92" w:rsidRPr="003A2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часа).</w:t>
            </w:r>
          </w:p>
          <w:p w:rsidR="00182B92" w:rsidRPr="00A87CEB" w:rsidRDefault="00182B92" w:rsidP="00A87C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132">
              <w:rPr>
                <w:rFonts w:ascii="Times New Roman" w:eastAsia="Calibri" w:hAnsi="Times New Roman" w:cs="Times New Roman"/>
                <w:sz w:val="24"/>
                <w:szCs w:val="24"/>
              </w:rPr>
              <w:t>Обобщить и системати</w:t>
            </w:r>
            <w:r w:rsidR="00A87CEB">
              <w:rPr>
                <w:rFonts w:ascii="Times New Roman" w:eastAsia="Calibri" w:hAnsi="Times New Roman" w:cs="Times New Roman"/>
                <w:sz w:val="24"/>
                <w:szCs w:val="24"/>
              </w:rPr>
              <w:t>зировать материал, изученный в 10</w:t>
            </w:r>
            <w:r w:rsidRPr="003A21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классе.</w:t>
            </w:r>
          </w:p>
        </w:tc>
        <w:tc>
          <w:tcPr>
            <w:tcW w:w="1936" w:type="dxa"/>
            <w:gridSpan w:val="4"/>
          </w:tcPr>
          <w:p w:rsidR="00182B92" w:rsidRPr="003A2132" w:rsidRDefault="00182B92" w:rsidP="00FE7D1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B132DE" w:rsidRPr="003A2132" w:rsidRDefault="00B132DE" w:rsidP="007F61D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B132DE" w:rsidRPr="003A2132" w:rsidSect="00987033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59_"/>
      </v:shape>
    </w:pict>
  </w:numPicBullet>
  <w:abstractNum w:abstractNumId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5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7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8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1">
    <w:nsid w:val="00000031"/>
    <w:multiLevelType w:val="single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2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>
    <w:nsid w:val="00000039"/>
    <w:multiLevelType w:val="singleLevel"/>
    <w:tmpl w:val="00000039"/>
    <w:name w:val="WW8Num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4">
    <w:nsid w:val="0000003C"/>
    <w:multiLevelType w:val="singleLevel"/>
    <w:tmpl w:val="0000003C"/>
    <w:name w:val="WW8Num6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3E"/>
    <w:multiLevelType w:val="singleLevel"/>
    <w:tmpl w:val="0000003E"/>
    <w:name w:val="WW8Num6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6">
    <w:nsid w:val="0000003F"/>
    <w:multiLevelType w:val="singleLevel"/>
    <w:tmpl w:val="0000003F"/>
    <w:name w:val="WW8Num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>
    <w:nsid w:val="00000040"/>
    <w:multiLevelType w:val="singleLevel"/>
    <w:tmpl w:val="00000040"/>
    <w:name w:val="WW8Num65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8">
    <w:nsid w:val="00000041"/>
    <w:multiLevelType w:val="singleLevel"/>
    <w:tmpl w:val="00000041"/>
    <w:name w:val="WW8Num66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19">
    <w:nsid w:val="00000042"/>
    <w:multiLevelType w:val="singleLevel"/>
    <w:tmpl w:val="00000042"/>
    <w:name w:val="WW8Num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>
    <w:nsid w:val="00000044"/>
    <w:multiLevelType w:val="singleLevel"/>
    <w:tmpl w:val="00000044"/>
    <w:name w:val="WW8Num69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1">
    <w:nsid w:val="00000046"/>
    <w:multiLevelType w:val="singleLevel"/>
    <w:tmpl w:val="00000046"/>
    <w:name w:val="WW8Num71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2">
    <w:nsid w:val="00000047"/>
    <w:multiLevelType w:val="singleLevel"/>
    <w:tmpl w:val="00000047"/>
    <w:name w:val="WW8Num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3">
    <w:nsid w:val="0000004B"/>
    <w:multiLevelType w:val="singleLevel"/>
    <w:tmpl w:val="0000004B"/>
    <w:name w:val="WW8Num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4">
    <w:nsid w:val="0000004D"/>
    <w:multiLevelType w:val="singleLevel"/>
    <w:tmpl w:val="0000004D"/>
    <w:name w:val="WW8Num7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25">
    <w:nsid w:val="00000051"/>
    <w:multiLevelType w:val="singleLevel"/>
    <w:tmpl w:val="00000051"/>
    <w:name w:val="WW8Num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6">
    <w:nsid w:val="00000053"/>
    <w:multiLevelType w:val="singleLevel"/>
    <w:tmpl w:val="00000053"/>
    <w:name w:val="WW8Num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7">
    <w:nsid w:val="00000055"/>
    <w:multiLevelType w:val="singleLevel"/>
    <w:tmpl w:val="00000055"/>
    <w:name w:val="WW8Num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>
    <w:nsid w:val="00000056"/>
    <w:multiLevelType w:val="singleLevel"/>
    <w:tmpl w:val="00000056"/>
    <w:name w:val="WW8Num87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29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0">
    <w:nsid w:val="00000060"/>
    <w:multiLevelType w:val="singleLevel"/>
    <w:tmpl w:val="00000060"/>
    <w:name w:val="WW8Num97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1">
    <w:nsid w:val="00000061"/>
    <w:multiLevelType w:val="singleLevel"/>
    <w:tmpl w:val="00000061"/>
    <w:name w:val="WW8Num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2">
    <w:nsid w:val="00000062"/>
    <w:multiLevelType w:val="singleLevel"/>
    <w:tmpl w:val="00000062"/>
    <w:name w:val="WW8Num9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3">
    <w:nsid w:val="00000065"/>
    <w:multiLevelType w:val="singleLevel"/>
    <w:tmpl w:val="00000065"/>
    <w:name w:val="WW8Num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4">
    <w:nsid w:val="00000066"/>
    <w:multiLevelType w:val="singleLevel"/>
    <w:tmpl w:val="00000066"/>
    <w:name w:val="WW8Num103"/>
    <w:lvl w:ilvl="0">
      <w:start w:val="1"/>
      <w:numFmt w:val="bullet"/>
      <w:lvlText w:val=""/>
      <w:lvlJc w:val="left"/>
      <w:pPr>
        <w:tabs>
          <w:tab w:val="num" w:pos="598"/>
        </w:tabs>
        <w:ind w:left="598" w:hanging="360"/>
      </w:pPr>
      <w:rPr>
        <w:rFonts w:ascii="Symbol" w:hAnsi="Symbol"/>
      </w:rPr>
    </w:lvl>
  </w:abstractNum>
  <w:abstractNum w:abstractNumId="35">
    <w:nsid w:val="00000067"/>
    <w:multiLevelType w:val="single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6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0EEE7A87"/>
    <w:multiLevelType w:val="hybridMultilevel"/>
    <w:tmpl w:val="DC32FB34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8">
    <w:nsid w:val="12D248FF"/>
    <w:multiLevelType w:val="hybridMultilevel"/>
    <w:tmpl w:val="5DEEF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4F98334E"/>
    <w:multiLevelType w:val="hybridMultilevel"/>
    <w:tmpl w:val="B6845D4E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0"/>
  </w:num>
  <w:num w:numId="3">
    <w:abstractNumId w:val="39"/>
  </w:num>
  <w:num w:numId="4">
    <w:abstractNumId w:val="17"/>
  </w:num>
  <w:num w:numId="5">
    <w:abstractNumId w:val="6"/>
  </w:num>
  <w:num w:numId="6">
    <w:abstractNumId w:val="9"/>
  </w:num>
  <w:num w:numId="7">
    <w:abstractNumId w:val="22"/>
  </w:num>
  <w:num w:numId="8">
    <w:abstractNumId w:val="25"/>
  </w:num>
  <w:num w:numId="9">
    <w:abstractNumId w:val="12"/>
  </w:num>
  <w:num w:numId="10">
    <w:abstractNumId w:val="16"/>
  </w:num>
  <w:num w:numId="11">
    <w:abstractNumId w:val="3"/>
  </w:num>
  <w:num w:numId="12">
    <w:abstractNumId w:val="33"/>
  </w:num>
  <w:num w:numId="13">
    <w:abstractNumId w:val="21"/>
  </w:num>
  <w:num w:numId="14">
    <w:abstractNumId w:val="0"/>
  </w:num>
  <w:num w:numId="15">
    <w:abstractNumId w:val="32"/>
  </w:num>
  <w:num w:numId="16">
    <w:abstractNumId w:val="8"/>
  </w:num>
  <w:num w:numId="17">
    <w:abstractNumId w:val="31"/>
  </w:num>
  <w:num w:numId="18">
    <w:abstractNumId w:val="19"/>
  </w:num>
  <w:num w:numId="19">
    <w:abstractNumId w:val="20"/>
  </w:num>
  <w:num w:numId="20">
    <w:abstractNumId w:val="4"/>
  </w:num>
  <w:num w:numId="21">
    <w:abstractNumId w:val="29"/>
  </w:num>
  <w:num w:numId="22">
    <w:abstractNumId w:val="18"/>
  </w:num>
  <w:num w:numId="23">
    <w:abstractNumId w:val="1"/>
  </w:num>
  <w:num w:numId="24">
    <w:abstractNumId w:val="28"/>
  </w:num>
  <w:num w:numId="25">
    <w:abstractNumId w:val="11"/>
  </w:num>
  <w:num w:numId="26">
    <w:abstractNumId w:val="30"/>
  </w:num>
  <w:num w:numId="27">
    <w:abstractNumId w:val="27"/>
  </w:num>
  <w:num w:numId="28">
    <w:abstractNumId w:val="2"/>
  </w:num>
  <w:num w:numId="29">
    <w:abstractNumId w:val="15"/>
  </w:num>
  <w:num w:numId="30">
    <w:abstractNumId w:val="34"/>
  </w:num>
  <w:num w:numId="31">
    <w:abstractNumId w:val="23"/>
  </w:num>
  <w:num w:numId="32">
    <w:abstractNumId w:val="10"/>
  </w:num>
  <w:num w:numId="33">
    <w:abstractNumId w:val="26"/>
  </w:num>
  <w:num w:numId="34">
    <w:abstractNumId w:val="35"/>
  </w:num>
  <w:num w:numId="35">
    <w:abstractNumId w:val="7"/>
  </w:num>
  <w:num w:numId="36">
    <w:abstractNumId w:val="14"/>
  </w:num>
  <w:num w:numId="37">
    <w:abstractNumId w:val="24"/>
  </w:num>
  <w:num w:numId="38">
    <w:abstractNumId w:val="13"/>
  </w:num>
  <w:num w:numId="39">
    <w:abstractNumId w:val="5"/>
  </w:num>
  <w:num w:numId="40">
    <w:abstractNumId w:val="37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304C"/>
    <w:rsid w:val="0000072F"/>
    <w:rsid w:val="000009BC"/>
    <w:rsid w:val="000115A3"/>
    <w:rsid w:val="00013FB7"/>
    <w:rsid w:val="000271FD"/>
    <w:rsid w:val="00027538"/>
    <w:rsid w:val="00042388"/>
    <w:rsid w:val="00047420"/>
    <w:rsid w:val="00053CBF"/>
    <w:rsid w:val="00055252"/>
    <w:rsid w:val="00055F58"/>
    <w:rsid w:val="000566CB"/>
    <w:rsid w:val="00064CB8"/>
    <w:rsid w:val="00066AF9"/>
    <w:rsid w:val="00067069"/>
    <w:rsid w:val="000713E5"/>
    <w:rsid w:val="00071B39"/>
    <w:rsid w:val="00077352"/>
    <w:rsid w:val="00082DCC"/>
    <w:rsid w:val="00092007"/>
    <w:rsid w:val="00092B36"/>
    <w:rsid w:val="000A09F7"/>
    <w:rsid w:val="000A10A1"/>
    <w:rsid w:val="000A6E63"/>
    <w:rsid w:val="000B1142"/>
    <w:rsid w:val="000B28F9"/>
    <w:rsid w:val="000E565C"/>
    <w:rsid w:val="000E684A"/>
    <w:rsid w:val="000F3CB3"/>
    <w:rsid w:val="00102969"/>
    <w:rsid w:val="001102DD"/>
    <w:rsid w:val="001135A4"/>
    <w:rsid w:val="00121340"/>
    <w:rsid w:val="00125716"/>
    <w:rsid w:val="00141482"/>
    <w:rsid w:val="00141B6D"/>
    <w:rsid w:val="00147637"/>
    <w:rsid w:val="00151D5D"/>
    <w:rsid w:val="001543B8"/>
    <w:rsid w:val="00160B1A"/>
    <w:rsid w:val="001639CF"/>
    <w:rsid w:val="00164631"/>
    <w:rsid w:val="00180DA2"/>
    <w:rsid w:val="00181EAB"/>
    <w:rsid w:val="00182B92"/>
    <w:rsid w:val="00184FCD"/>
    <w:rsid w:val="00196264"/>
    <w:rsid w:val="001A13F3"/>
    <w:rsid w:val="001A2E05"/>
    <w:rsid w:val="001A5280"/>
    <w:rsid w:val="001B2F0F"/>
    <w:rsid w:val="001B6261"/>
    <w:rsid w:val="001C1128"/>
    <w:rsid w:val="001D31E1"/>
    <w:rsid w:val="001D4C07"/>
    <w:rsid w:val="001E27C1"/>
    <w:rsid w:val="001E3430"/>
    <w:rsid w:val="001E6303"/>
    <w:rsid w:val="001F624F"/>
    <w:rsid w:val="00200EC9"/>
    <w:rsid w:val="00205544"/>
    <w:rsid w:val="002148BA"/>
    <w:rsid w:val="00215715"/>
    <w:rsid w:val="00221222"/>
    <w:rsid w:val="002408EA"/>
    <w:rsid w:val="00244CFE"/>
    <w:rsid w:val="00247129"/>
    <w:rsid w:val="00253999"/>
    <w:rsid w:val="00262BB0"/>
    <w:rsid w:val="00275533"/>
    <w:rsid w:val="00280942"/>
    <w:rsid w:val="00286810"/>
    <w:rsid w:val="00286C43"/>
    <w:rsid w:val="00294B12"/>
    <w:rsid w:val="0029751D"/>
    <w:rsid w:val="00297A4F"/>
    <w:rsid w:val="002A27CE"/>
    <w:rsid w:val="002A3C9F"/>
    <w:rsid w:val="002B10BB"/>
    <w:rsid w:val="002B1762"/>
    <w:rsid w:val="002B681A"/>
    <w:rsid w:val="002C00A7"/>
    <w:rsid w:val="002C3361"/>
    <w:rsid w:val="002D7BB4"/>
    <w:rsid w:val="002E3E48"/>
    <w:rsid w:val="002F0B69"/>
    <w:rsid w:val="00311D12"/>
    <w:rsid w:val="00312D5E"/>
    <w:rsid w:val="003176A0"/>
    <w:rsid w:val="00331F66"/>
    <w:rsid w:val="00340163"/>
    <w:rsid w:val="003466B9"/>
    <w:rsid w:val="00350A3A"/>
    <w:rsid w:val="0035409C"/>
    <w:rsid w:val="00355C17"/>
    <w:rsid w:val="0036021A"/>
    <w:rsid w:val="003607E4"/>
    <w:rsid w:val="00361F8D"/>
    <w:rsid w:val="003626D9"/>
    <w:rsid w:val="003675AE"/>
    <w:rsid w:val="00371C38"/>
    <w:rsid w:val="00376D8A"/>
    <w:rsid w:val="0038416C"/>
    <w:rsid w:val="00387DCD"/>
    <w:rsid w:val="003A0E63"/>
    <w:rsid w:val="003A2132"/>
    <w:rsid w:val="003A32EB"/>
    <w:rsid w:val="003B3EE3"/>
    <w:rsid w:val="003B51BF"/>
    <w:rsid w:val="003C4584"/>
    <w:rsid w:val="003C6EC3"/>
    <w:rsid w:val="003D1269"/>
    <w:rsid w:val="003D4D7C"/>
    <w:rsid w:val="003E635F"/>
    <w:rsid w:val="003E75A2"/>
    <w:rsid w:val="0040414F"/>
    <w:rsid w:val="00415DAF"/>
    <w:rsid w:val="00416D51"/>
    <w:rsid w:val="00421130"/>
    <w:rsid w:val="004226E4"/>
    <w:rsid w:val="00431679"/>
    <w:rsid w:val="00436FC2"/>
    <w:rsid w:val="00447D4F"/>
    <w:rsid w:val="0045280D"/>
    <w:rsid w:val="004551C6"/>
    <w:rsid w:val="00457124"/>
    <w:rsid w:val="00471909"/>
    <w:rsid w:val="004758AC"/>
    <w:rsid w:val="00476CF3"/>
    <w:rsid w:val="00483106"/>
    <w:rsid w:val="00483FB0"/>
    <w:rsid w:val="00485312"/>
    <w:rsid w:val="004862F9"/>
    <w:rsid w:val="00490394"/>
    <w:rsid w:val="0049405C"/>
    <w:rsid w:val="004A03AF"/>
    <w:rsid w:val="004A3DD9"/>
    <w:rsid w:val="004C1648"/>
    <w:rsid w:val="004C5776"/>
    <w:rsid w:val="004C6247"/>
    <w:rsid w:val="004D1AC5"/>
    <w:rsid w:val="004D44B2"/>
    <w:rsid w:val="004D761A"/>
    <w:rsid w:val="004E1827"/>
    <w:rsid w:val="004E239B"/>
    <w:rsid w:val="004E56F9"/>
    <w:rsid w:val="004F0087"/>
    <w:rsid w:val="004F11DD"/>
    <w:rsid w:val="004F3B74"/>
    <w:rsid w:val="004F4F63"/>
    <w:rsid w:val="005032FD"/>
    <w:rsid w:val="005042F8"/>
    <w:rsid w:val="00510D10"/>
    <w:rsid w:val="00512606"/>
    <w:rsid w:val="00516D54"/>
    <w:rsid w:val="0052292E"/>
    <w:rsid w:val="00524371"/>
    <w:rsid w:val="0052479A"/>
    <w:rsid w:val="00527B2A"/>
    <w:rsid w:val="00532167"/>
    <w:rsid w:val="00540DFD"/>
    <w:rsid w:val="00545FB3"/>
    <w:rsid w:val="00547C51"/>
    <w:rsid w:val="00550A02"/>
    <w:rsid w:val="00553C1D"/>
    <w:rsid w:val="0056766D"/>
    <w:rsid w:val="00572472"/>
    <w:rsid w:val="00581472"/>
    <w:rsid w:val="005857CA"/>
    <w:rsid w:val="00585A15"/>
    <w:rsid w:val="00586A3D"/>
    <w:rsid w:val="00590AC0"/>
    <w:rsid w:val="005911C9"/>
    <w:rsid w:val="00592715"/>
    <w:rsid w:val="005963FA"/>
    <w:rsid w:val="005A2731"/>
    <w:rsid w:val="005B15D3"/>
    <w:rsid w:val="005B1BC6"/>
    <w:rsid w:val="005B2B1E"/>
    <w:rsid w:val="005B40B6"/>
    <w:rsid w:val="005B40FA"/>
    <w:rsid w:val="005B5EE4"/>
    <w:rsid w:val="005C37E2"/>
    <w:rsid w:val="005C6B49"/>
    <w:rsid w:val="005C6D88"/>
    <w:rsid w:val="005D5CCE"/>
    <w:rsid w:val="005E19BE"/>
    <w:rsid w:val="005E29CA"/>
    <w:rsid w:val="005E3F52"/>
    <w:rsid w:val="005E7996"/>
    <w:rsid w:val="005F678F"/>
    <w:rsid w:val="00603F75"/>
    <w:rsid w:val="006062E6"/>
    <w:rsid w:val="00610036"/>
    <w:rsid w:val="006103AD"/>
    <w:rsid w:val="00612A81"/>
    <w:rsid w:val="0061732F"/>
    <w:rsid w:val="0061737C"/>
    <w:rsid w:val="00620049"/>
    <w:rsid w:val="00625308"/>
    <w:rsid w:val="00627FC0"/>
    <w:rsid w:val="00634E34"/>
    <w:rsid w:val="00636C30"/>
    <w:rsid w:val="00637C71"/>
    <w:rsid w:val="00640975"/>
    <w:rsid w:val="00657607"/>
    <w:rsid w:val="00673011"/>
    <w:rsid w:val="006742CE"/>
    <w:rsid w:val="00676B23"/>
    <w:rsid w:val="006776E0"/>
    <w:rsid w:val="00677C43"/>
    <w:rsid w:val="00677D9C"/>
    <w:rsid w:val="00680A3B"/>
    <w:rsid w:val="00681B72"/>
    <w:rsid w:val="00691B6B"/>
    <w:rsid w:val="00694A0E"/>
    <w:rsid w:val="006971AB"/>
    <w:rsid w:val="00697D0C"/>
    <w:rsid w:val="006A4596"/>
    <w:rsid w:val="006B017B"/>
    <w:rsid w:val="006B0E91"/>
    <w:rsid w:val="006B2344"/>
    <w:rsid w:val="006C118E"/>
    <w:rsid w:val="006C4CEF"/>
    <w:rsid w:val="006D3C0E"/>
    <w:rsid w:val="006E1E1F"/>
    <w:rsid w:val="006F1C65"/>
    <w:rsid w:val="006F4D07"/>
    <w:rsid w:val="007014BF"/>
    <w:rsid w:val="00707565"/>
    <w:rsid w:val="00713D99"/>
    <w:rsid w:val="00714DB5"/>
    <w:rsid w:val="00715CAB"/>
    <w:rsid w:val="007175B5"/>
    <w:rsid w:val="00736E95"/>
    <w:rsid w:val="00737D58"/>
    <w:rsid w:val="00742CDA"/>
    <w:rsid w:val="00742F73"/>
    <w:rsid w:val="00743412"/>
    <w:rsid w:val="00750FB6"/>
    <w:rsid w:val="00762C0B"/>
    <w:rsid w:val="00764D31"/>
    <w:rsid w:val="007761FF"/>
    <w:rsid w:val="00776B9C"/>
    <w:rsid w:val="00782FE8"/>
    <w:rsid w:val="00787062"/>
    <w:rsid w:val="007928D7"/>
    <w:rsid w:val="00794F24"/>
    <w:rsid w:val="00795C5E"/>
    <w:rsid w:val="007A46E0"/>
    <w:rsid w:val="007B1434"/>
    <w:rsid w:val="007B2C4D"/>
    <w:rsid w:val="007C0D91"/>
    <w:rsid w:val="007C237B"/>
    <w:rsid w:val="007C2775"/>
    <w:rsid w:val="007D474C"/>
    <w:rsid w:val="007E0A04"/>
    <w:rsid w:val="007E3BB2"/>
    <w:rsid w:val="007E7268"/>
    <w:rsid w:val="007F0E9F"/>
    <w:rsid w:val="007F4419"/>
    <w:rsid w:val="007F61DB"/>
    <w:rsid w:val="007F7662"/>
    <w:rsid w:val="008051A6"/>
    <w:rsid w:val="008127C0"/>
    <w:rsid w:val="0082181F"/>
    <w:rsid w:val="00826F28"/>
    <w:rsid w:val="00834FFA"/>
    <w:rsid w:val="008429D3"/>
    <w:rsid w:val="00843E95"/>
    <w:rsid w:val="00850D7B"/>
    <w:rsid w:val="00854FE9"/>
    <w:rsid w:val="00854FFA"/>
    <w:rsid w:val="00855FC9"/>
    <w:rsid w:val="00860450"/>
    <w:rsid w:val="00864627"/>
    <w:rsid w:val="00867A20"/>
    <w:rsid w:val="008800BE"/>
    <w:rsid w:val="00883CD8"/>
    <w:rsid w:val="0089176A"/>
    <w:rsid w:val="008957A6"/>
    <w:rsid w:val="008958B9"/>
    <w:rsid w:val="008A2B6A"/>
    <w:rsid w:val="008A310B"/>
    <w:rsid w:val="008A630F"/>
    <w:rsid w:val="008B2097"/>
    <w:rsid w:val="008B2E38"/>
    <w:rsid w:val="008B2FDB"/>
    <w:rsid w:val="008B6C4B"/>
    <w:rsid w:val="008C4D54"/>
    <w:rsid w:val="008E375E"/>
    <w:rsid w:val="008E55D9"/>
    <w:rsid w:val="008E61B4"/>
    <w:rsid w:val="008F5370"/>
    <w:rsid w:val="00900265"/>
    <w:rsid w:val="0091353E"/>
    <w:rsid w:val="00914B66"/>
    <w:rsid w:val="00924438"/>
    <w:rsid w:val="00926054"/>
    <w:rsid w:val="0092664C"/>
    <w:rsid w:val="00930C23"/>
    <w:rsid w:val="00931674"/>
    <w:rsid w:val="00947C12"/>
    <w:rsid w:val="00950A02"/>
    <w:rsid w:val="00960BBA"/>
    <w:rsid w:val="009650B9"/>
    <w:rsid w:val="009672F6"/>
    <w:rsid w:val="00967AD5"/>
    <w:rsid w:val="00970207"/>
    <w:rsid w:val="0097037C"/>
    <w:rsid w:val="00974769"/>
    <w:rsid w:val="00984326"/>
    <w:rsid w:val="00984ED7"/>
    <w:rsid w:val="009851D8"/>
    <w:rsid w:val="00987033"/>
    <w:rsid w:val="009939FC"/>
    <w:rsid w:val="0099562A"/>
    <w:rsid w:val="00997E63"/>
    <w:rsid w:val="009A0A31"/>
    <w:rsid w:val="009A5E4E"/>
    <w:rsid w:val="009B2656"/>
    <w:rsid w:val="009D76A3"/>
    <w:rsid w:val="009E1A70"/>
    <w:rsid w:val="009E2054"/>
    <w:rsid w:val="009E7043"/>
    <w:rsid w:val="009F1482"/>
    <w:rsid w:val="009F39DC"/>
    <w:rsid w:val="009F5302"/>
    <w:rsid w:val="009F559E"/>
    <w:rsid w:val="00A00472"/>
    <w:rsid w:val="00A04E49"/>
    <w:rsid w:val="00A06711"/>
    <w:rsid w:val="00A12EE1"/>
    <w:rsid w:val="00A2063E"/>
    <w:rsid w:val="00A30873"/>
    <w:rsid w:val="00A405FC"/>
    <w:rsid w:val="00A4100D"/>
    <w:rsid w:val="00A555FD"/>
    <w:rsid w:val="00A614FD"/>
    <w:rsid w:val="00A631F2"/>
    <w:rsid w:val="00A668EA"/>
    <w:rsid w:val="00A7281E"/>
    <w:rsid w:val="00A76B80"/>
    <w:rsid w:val="00A870EB"/>
    <w:rsid w:val="00A87A33"/>
    <w:rsid w:val="00A87CEB"/>
    <w:rsid w:val="00A940C3"/>
    <w:rsid w:val="00A9738B"/>
    <w:rsid w:val="00AA7D8C"/>
    <w:rsid w:val="00AB3943"/>
    <w:rsid w:val="00AD7D51"/>
    <w:rsid w:val="00AE2EF8"/>
    <w:rsid w:val="00AE403F"/>
    <w:rsid w:val="00AE425E"/>
    <w:rsid w:val="00AF3DF4"/>
    <w:rsid w:val="00AF41C8"/>
    <w:rsid w:val="00B003DC"/>
    <w:rsid w:val="00B01797"/>
    <w:rsid w:val="00B07237"/>
    <w:rsid w:val="00B132DE"/>
    <w:rsid w:val="00B15EEF"/>
    <w:rsid w:val="00B161DD"/>
    <w:rsid w:val="00B17224"/>
    <w:rsid w:val="00B22305"/>
    <w:rsid w:val="00B25188"/>
    <w:rsid w:val="00B26EA2"/>
    <w:rsid w:val="00B320D1"/>
    <w:rsid w:val="00B362BC"/>
    <w:rsid w:val="00B4305D"/>
    <w:rsid w:val="00B4437C"/>
    <w:rsid w:val="00B45D38"/>
    <w:rsid w:val="00B46CE2"/>
    <w:rsid w:val="00B51A49"/>
    <w:rsid w:val="00B54287"/>
    <w:rsid w:val="00B54F18"/>
    <w:rsid w:val="00B8059F"/>
    <w:rsid w:val="00B85B79"/>
    <w:rsid w:val="00B96EC3"/>
    <w:rsid w:val="00BA3563"/>
    <w:rsid w:val="00BA4A7B"/>
    <w:rsid w:val="00BA4FB8"/>
    <w:rsid w:val="00BA5259"/>
    <w:rsid w:val="00BB2B50"/>
    <w:rsid w:val="00BB3C04"/>
    <w:rsid w:val="00BB492E"/>
    <w:rsid w:val="00BB7E40"/>
    <w:rsid w:val="00BC11B1"/>
    <w:rsid w:val="00BC75DC"/>
    <w:rsid w:val="00BE22B0"/>
    <w:rsid w:val="00BE3186"/>
    <w:rsid w:val="00BE6272"/>
    <w:rsid w:val="00BE6A61"/>
    <w:rsid w:val="00BE72E4"/>
    <w:rsid w:val="00BF2131"/>
    <w:rsid w:val="00BF347D"/>
    <w:rsid w:val="00BF3E3B"/>
    <w:rsid w:val="00C00BE0"/>
    <w:rsid w:val="00C034B5"/>
    <w:rsid w:val="00C07595"/>
    <w:rsid w:val="00C07A5E"/>
    <w:rsid w:val="00C12621"/>
    <w:rsid w:val="00C16D69"/>
    <w:rsid w:val="00C24C5E"/>
    <w:rsid w:val="00C252E2"/>
    <w:rsid w:val="00C255FB"/>
    <w:rsid w:val="00C31D1C"/>
    <w:rsid w:val="00C329A3"/>
    <w:rsid w:val="00C3389D"/>
    <w:rsid w:val="00C436A2"/>
    <w:rsid w:val="00C4540E"/>
    <w:rsid w:val="00C46D44"/>
    <w:rsid w:val="00C46F1F"/>
    <w:rsid w:val="00C50064"/>
    <w:rsid w:val="00C50EF8"/>
    <w:rsid w:val="00C524E3"/>
    <w:rsid w:val="00C524F2"/>
    <w:rsid w:val="00C5588F"/>
    <w:rsid w:val="00C6540E"/>
    <w:rsid w:val="00C66BE3"/>
    <w:rsid w:val="00C66DF6"/>
    <w:rsid w:val="00C751B7"/>
    <w:rsid w:val="00C802BF"/>
    <w:rsid w:val="00C821BC"/>
    <w:rsid w:val="00C85C2A"/>
    <w:rsid w:val="00C86F2A"/>
    <w:rsid w:val="00C87D50"/>
    <w:rsid w:val="00C954C8"/>
    <w:rsid w:val="00C95D05"/>
    <w:rsid w:val="00CA011B"/>
    <w:rsid w:val="00CA27DC"/>
    <w:rsid w:val="00CA762E"/>
    <w:rsid w:val="00CB09DD"/>
    <w:rsid w:val="00CB192C"/>
    <w:rsid w:val="00CC22CA"/>
    <w:rsid w:val="00CC35BF"/>
    <w:rsid w:val="00CC3BD3"/>
    <w:rsid w:val="00CC7ACC"/>
    <w:rsid w:val="00CD018F"/>
    <w:rsid w:val="00CE5BF6"/>
    <w:rsid w:val="00CF5DAB"/>
    <w:rsid w:val="00CF7804"/>
    <w:rsid w:val="00D04011"/>
    <w:rsid w:val="00D05C75"/>
    <w:rsid w:val="00D05D73"/>
    <w:rsid w:val="00D066F5"/>
    <w:rsid w:val="00D12CFD"/>
    <w:rsid w:val="00D140A9"/>
    <w:rsid w:val="00D169BA"/>
    <w:rsid w:val="00D20A7C"/>
    <w:rsid w:val="00D21FCE"/>
    <w:rsid w:val="00D309EB"/>
    <w:rsid w:val="00D42E0F"/>
    <w:rsid w:val="00D436AB"/>
    <w:rsid w:val="00D456DD"/>
    <w:rsid w:val="00D458A6"/>
    <w:rsid w:val="00D47D0B"/>
    <w:rsid w:val="00D70F92"/>
    <w:rsid w:val="00D73279"/>
    <w:rsid w:val="00D74D11"/>
    <w:rsid w:val="00D767C0"/>
    <w:rsid w:val="00D77F71"/>
    <w:rsid w:val="00D84D21"/>
    <w:rsid w:val="00D90BC7"/>
    <w:rsid w:val="00D91C9F"/>
    <w:rsid w:val="00D96CDC"/>
    <w:rsid w:val="00DA0EF6"/>
    <w:rsid w:val="00DA3C71"/>
    <w:rsid w:val="00DA5BB4"/>
    <w:rsid w:val="00DB10B6"/>
    <w:rsid w:val="00DB5DE4"/>
    <w:rsid w:val="00DB615E"/>
    <w:rsid w:val="00DB7440"/>
    <w:rsid w:val="00DC27F7"/>
    <w:rsid w:val="00DD2C5A"/>
    <w:rsid w:val="00DD7DEF"/>
    <w:rsid w:val="00DE71A7"/>
    <w:rsid w:val="00DE7677"/>
    <w:rsid w:val="00DF3788"/>
    <w:rsid w:val="00DF4669"/>
    <w:rsid w:val="00DF5E7E"/>
    <w:rsid w:val="00E02171"/>
    <w:rsid w:val="00E12C7F"/>
    <w:rsid w:val="00E15A1F"/>
    <w:rsid w:val="00E300F3"/>
    <w:rsid w:val="00E330D7"/>
    <w:rsid w:val="00E37582"/>
    <w:rsid w:val="00E42C6D"/>
    <w:rsid w:val="00E43389"/>
    <w:rsid w:val="00E44D7A"/>
    <w:rsid w:val="00E50A90"/>
    <w:rsid w:val="00E51DB6"/>
    <w:rsid w:val="00E64D0A"/>
    <w:rsid w:val="00E73D1E"/>
    <w:rsid w:val="00E75F45"/>
    <w:rsid w:val="00E83659"/>
    <w:rsid w:val="00E908D0"/>
    <w:rsid w:val="00E909BE"/>
    <w:rsid w:val="00E95AB1"/>
    <w:rsid w:val="00EB2802"/>
    <w:rsid w:val="00EB2E4B"/>
    <w:rsid w:val="00EB4BA0"/>
    <w:rsid w:val="00EC1A18"/>
    <w:rsid w:val="00EC42D3"/>
    <w:rsid w:val="00EC6359"/>
    <w:rsid w:val="00ED22D5"/>
    <w:rsid w:val="00ED7AE1"/>
    <w:rsid w:val="00EF6ADB"/>
    <w:rsid w:val="00F0514B"/>
    <w:rsid w:val="00F0532F"/>
    <w:rsid w:val="00F225AA"/>
    <w:rsid w:val="00F24ED9"/>
    <w:rsid w:val="00F30C68"/>
    <w:rsid w:val="00F337E9"/>
    <w:rsid w:val="00F33BD3"/>
    <w:rsid w:val="00F3458C"/>
    <w:rsid w:val="00F43F68"/>
    <w:rsid w:val="00F527CC"/>
    <w:rsid w:val="00F56C2A"/>
    <w:rsid w:val="00F62C07"/>
    <w:rsid w:val="00F643AD"/>
    <w:rsid w:val="00F64D64"/>
    <w:rsid w:val="00F67A08"/>
    <w:rsid w:val="00F76995"/>
    <w:rsid w:val="00F8553D"/>
    <w:rsid w:val="00F86EF3"/>
    <w:rsid w:val="00F90EB5"/>
    <w:rsid w:val="00F963AC"/>
    <w:rsid w:val="00FA25CE"/>
    <w:rsid w:val="00FA304C"/>
    <w:rsid w:val="00FA5FCD"/>
    <w:rsid w:val="00FB77D4"/>
    <w:rsid w:val="00FC0DCE"/>
    <w:rsid w:val="00FC2332"/>
    <w:rsid w:val="00FC6073"/>
    <w:rsid w:val="00FD0C41"/>
    <w:rsid w:val="00FE16C5"/>
    <w:rsid w:val="00FE570A"/>
    <w:rsid w:val="00FE7D13"/>
    <w:rsid w:val="00FF2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3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30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16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69BA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21571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21571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99562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855FC9"/>
    <w:pPr>
      <w:ind w:left="720"/>
      <w:contextualSpacing/>
    </w:pPr>
    <w:rPr>
      <w:rFonts w:eastAsiaTheme="minorEastAsia"/>
      <w:lang w:eastAsia="ru-RU"/>
    </w:rPr>
  </w:style>
  <w:style w:type="paragraph" w:customStyle="1" w:styleId="1">
    <w:name w:val="Знак1"/>
    <w:basedOn w:val="a"/>
    <w:rsid w:val="004F4F6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NR">
    <w:name w:val="NR"/>
    <w:basedOn w:val="a"/>
    <w:rsid w:val="00782F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Знак1"/>
    <w:basedOn w:val="a"/>
    <w:rsid w:val="00742C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a">
    <w:name w:val="Placeholder Text"/>
    <w:basedOn w:val="a0"/>
    <w:uiPriority w:val="99"/>
    <w:semiHidden/>
    <w:rsid w:val="00A06711"/>
    <w:rPr>
      <w:color w:val="808080"/>
    </w:rPr>
  </w:style>
  <w:style w:type="paragraph" w:styleId="ab">
    <w:name w:val="footer"/>
    <w:basedOn w:val="a"/>
    <w:link w:val="ac"/>
    <w:uiPriority w:val="99"/>
    <w:unhideWhenUsed/>
    <w:rsid w:val="00F85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855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E055F2-BDF3-4FE7-9422-CEB6C1A81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8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429</cp:revision>
  <dcterms:created xsi:type="dcterms:W3CDTF">2012-07-23T20:10:00Z</dcterms:created>
  <dcterms:modified xsi:type="dcterms:W3CDTF">2015-09-01T11:15:00Z</dcterms:modified>
</cp:coreProperties>
</file>